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FE154D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D7F75" w:rsidRPr="00603DD6" w:rsidRDefault="009D7F75" w:rsidP="009D7F75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9D7F75" w:rsidRPr="00F05C87" w:rsidRDefault="009D7F75" w:rsidP="009D7F75">
            <w:pPr>
              <w:jc w:val="center"/>
              <w:rPr>
                <w:sz w:val="22"/>
                <w:szCs w:val="20"/>
                <w:lang w:val="ru-RU"/>
              </w:rPr>
            </w:pPr>
            <w:r w:rsidRPr="00F05C87">
              <w:rPr>
                <w:b/>
                <w:sz w:val="22"/>
                <w:szCs w:val="20"/>
                <w:lang w:val="ru-RU"/>
              </w:rPr>
              <w:t>ТЕМА: ОКИСЛИТЕЛЬНО-ВОССТАНОВИТЕЛЬНЫЕ РЕАКЦИИ (ОВР)</w:t>
            </w:r>
          </w:p>
          <w:p w:rsidR="009D7F75" w:rsidRDefault="009D7F75" w:rsidP="009D7F75">
            <w:pPr>
              <w:rPr>
                <w:bCs/>
                <w:i/>
                <w:iCs/>
                <w:lang w:val="ru-RU"/>
              </w:rPr>
            </w:pPr>
            <w:r w:rsidRPr="00770B63">
              <w:rPr>
                <w:b/>
                <w:i/>
                <w:iCs/>
                <w:lang w:val="ru-RU"/>
              </w:rPr>
              <w:t xml:space="preserve">Цель: </w:t>
            </w:r>
            <w:r w:rsidRPr="00F05C87">
              <w:rPr>
                <w:bCs/>
                <w:i/>
                <w:iCs/>
                <w:lang w:val="ru-RU"/>
              </w:rPr>
              <w:t>познакомиться с ОВР, научиться расставлять коэффициенты в реакциях методом электронного баланса.</w:t>
            </w:r>
          </w:p>
          <w:p w:rsidR="009D7F75" w:rsidRPr="00770B63" w:rsidRDefault="009D7F75" w:rsidP="009D7F75">
            <w:pPr>
              <w:rPr>
                <w:i/>
                <w:iCs/>
                <w:lang w:val="ru-RU"/>
              </w:rPr>
            </w:pPr>
            <w:r>
              <w:rPr>
                <w:bCs/>
                <w:i/>
                <w:iCs/>
                <w:lang w:val="ru-RU"/>
              </w:rPr>
              <w:t xml:space="preserve">Учебник: </w:t>
            </w:r>
            <w:r w:rsidRPr="006253FB">
              <w:rPr>
                <w:bCs/>
                <w:i/>
                <w:iCs/>
                <w:lang w:val="ru-RU"/>
              </w:rPr>
              <w:t xml:space="preserve">Химия: </w:t>
            </w:r>
            <w:r>
              <w:rPr>
                <w:bCs/>
                <w:i/>
                <w:iCs/>
                <w:lang w:val="ru-RU"/>
              </w:rPr>
              <w:t>9</w:t>
            </w:r>
            <w:r w:rsidRPr="006253FB">
              <w:rPr>
                <w:bCs/>
                <w:i/>
                <w:iCs/>
                <w:lang w:val="ru-RU"/>
              </w:rPr>
              <w:t xml:space="preserve"> класс: базовый уровень /О.С. Габриелян, И.Г. Остроумов, С.А. Сладков – Москва: Просвещение, 202</w:t>
            </w:r>
            <w:r>
              <w:rPr>
                <w:bCs/>
                <w:i/>
                <w:iCs/>
                <w:lang w:val="ru-RU"/>
              </w:rPr>
              <w:t>3</w:t>
            </w:r>
            <w:r w:rsidRPr="006253FB">
              <w:rPr>
                <w:bCs/>
                <w:i/>
                <w:iCs/>
                <w:lang w:val="ru-RU"/>
              </w:rPr>
              <w:t>.</w:t>
            </w:r>
          </w:p>
          <w:p w:rsidR="009D7F75" w:rsidRPr="006253FB" w:rsidRDefault="009D7F75" w:rsidP="009D7F75">
            <w:pPr>
              <w:spacing w:before="40" w:after="80"/>
              <w:ind w:left="360" w:hanging="360"/>
              <w:rPr>
                <w:bCs/>
                <w:lang w:val="ru-RU"/>
              </w:rPr>
            </w:pPr>
            <w:r>
              <w:rPr>
                <w:b/>
                <w:lang w:val="ru-RU"/>
              </w:rPr>
              <w:t xml:space="preserve">1. </w:t>
            </w:r>
            <w:r w:rsidRPr="006253FB">
              <w:rPr>
                <w:b/>
                <w:lang w:val="ru-RU"/>
              </w:rPr>
              <w:t xml:space="preserve">Повторение. </w:t>
            </w:r>
            <w:r w:rsidRPr="006253FB">
              <w:rPr>
                <w:bCs/>
                <w:lang w:val="ru-RU"/>
              </w:rPr>
              <w:t>Вычислите степени окисления элементов</w:t>
            </w:r>
          </w:p>
          <w:p w:rsidR="009D7F75" w:rsidRDefault="009D7F75" w:rsidP="009D7F75">
            <w:pPr>
              <w:spacing w:before="40" w:after="80"/>
              <w:rPr>
                <w:b/>
                <w:lang w:val="ru-RU"/>
              </w:rPr>
            </w:pPr>
            <w:r w:rsidRPr="00162EAA">
              <w:rPr>
                <w:b/>
                <w:noProof/>
                <w:lang w:val="ru-RU"/>
              </w:rPr>
              <w:drawing>
                <wp:inline distT="0" distB="0" distL="0" distR="0" wp14:anchorId="5B25ACED" wp14:editId="4F67D943">
                  <wp:extent cx="4828540" cy="11093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8540" cy="110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D7F75" w:rsidRDefault="009D7F75" w:rsidP="009D7F75">
            <w:pPr>
              <w:spacing w:before="40" w:after="80"/>
              <w:rPr>
                <w:b/>
                <w:lang w:val="ru-RU"/>
              </w:rPr>
            </w:pPr>
          </w:p>
          <w:p w:rsidR="009D7F75" w:rsidRDefault="009D7F75" w:rsidP="009D7F75">
            <w:pPr>
              <w:spacing w:before="40" w:after="80"/>
              <w:rPr>
                <w:lang w:val="ru-RU"/>
              </w:rPr>
            </w:pPr>
            <w:r>
              <w:rPr>
                <w:b/>
                <w:lang w:val="ru-RU"/>
              </w:rPr>
              <w:t>2. ОВР</w:t>
            </w:r>
            <w:r>
              <w:rPr>
                <w:lang w:val="ru-RU"/>
              </w:rPr>
              <w:t xml:space="preserve">. Выпиши в тетрадь определения ОВР, окислитель, восстановитель, окисление, восстановление, используя </w:t>
            </w:r>
            <w:proofErr w:type="gramStart"/>
            <w:r>
              <w:rPr>
                <w:lang w:val="ru-RU"/>
              </w:rPr>
              <w:t>учебник .</w:t>
            </w:r>
            <w:proofErr w:type="gramEnd"/>
          </w:p>
          <w:p w:rsidR="009D7F75" w:rsidRPr="00724239" w:rsidRDefault="009D7F75" w:rsidP="009D7F7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Параграф 2   Стр. 18. </w:t>
            </w:r>
          </w:p>
          <w:p w:rsidR="009D7F75" w:rsidRDefault="009D7F75" w:rsidP="009D7F75">
            <w:pPr>
              <w:spacing w:before="40" w:after="80"/>
              <w:rPr>
                <w:bCs/>
                <w:lang w:val="ru-RU"/>
              </w:rPr>
            </w:pPr>
            <w:r>
              <w:rPr>
                <w:b/>
                <w:lang w:val="ru-RU"/>
              </w:rPr>
              <w:t xml:space="preserve">3. Определи </w:t>
            </w:r>
            <w:r w:rsidRPr="00162EAA">
              <w:rPr>
                <w:bCs/>
                <w:lang w:val="ru-RU"/>
              </w:rPr>
              <w:t>степень окисления атомов по схемам</w:t>
            </w:r>
            <w:r>
              <w:rPr>
                <w:bCs/>
                <w:lang w:val="ru-RU"/>
              </w:rPr>
              <w:t>:</w:t>
            </w:r>
          </w:p>
          <w:p w:rsidR="009D7F75" w:rsidRPr="001E2C18" w:rsidRDefault="009D7F75" w:rsidP="009D7F75">
            <w:pPr>
              <w:spacing w:before="40" w:after="80"/>
              <w:jc w:val="both"/>
              <w:rPr>
                <w:sz w:val="22"/>
                <w:szCs w:val="20"/>
                <w:lang w:val="ru-RU"/>
              </w:rPr>
            </w:pPr>
            <w:r w:rsidRPr="005A52F6">
              <w:rPr>
                <w:bCs/>
                <w:lang w:val="ru-RU"/>
              </w:rPr>
              <w:t>(</w:t>
            </w:r>
            <w:r w:rsidRPr="001E2C18">
              <w:rPr>
                <w:bCs/>
                <w:sz w:val="22"/>
                <w:szCs w:val="20"/>
                <w:lang w:val="ru-RU"/>
              </w:rPr>
              <w:t xml:space="preserve">Например, </w:t>
            </w:r>
            <w:r w:rsidRPr="001E2C18">
              <w:rPr>
                <w:bCs/>
                <w:sz w:val="22"/>
                <w:szCs w:val="20"/>
              </w:rPr>
              <w:t>P</w:t>
            </w:r>
            <w:r w:rsidRPr="001E2C18">
              <w:rPr>
                <w:bCs/>
                <w:sz w:val="22"/>
                <w:szCs w:val="20"/>
                <w:vertAlign w:val="superscript"/>
                <w:lang w:val="ru-RU"/>
              </w:rPr>
              <w:t>0</w:t>
            </w:r>
            <w:r w:rsidRPr="001E2C18">
              <w:rPr>
                <w:bCs/>
                <w:sz w:val="22"/>
                <w:szCs w:val="20"/>
                <w:lang w:val="ru-RU"/>
              </w:rPr>
              <w:t xml:space="preserve"> - 5</w:t>
            </w:r>
            <w:r w:rsidRPr="001E2C18">
              <w:rPr>
                <w:sz w:val="22"/>
                <w:szCs w:val="20"/>
                <w:lang w:val="ru-RU"/>
              </w:rPr>
              <w:t xml:space="preserve">ē = электрон заряжен отрицательно (-1), если 5 ē уходит, то частица приобретает более положительный заряд, можно проверить следующим образом 0 -5 *(-1) = 0+5 =5. Если частица принимает ē, то становится более отрицательной – для </w:t>
            </w:r>
            <w:r w:rsidRPr="001E2C18">
              <w:rPr>
                <w:sz w:val="22"/>
                <w:szCs w:val="20"/>
              </w:rPr>
              <w:t>P</w:t>
            </w:r>
            <w:r w:rsidRPr="001E2C18">
              <w:rPr>
                <w:sz w:val="22"/>
                <w:szCs w:val="20"/>
                <w:vertAlign w:val="superscript"/>
                <w:lang w:val="ru-RU"/>
              </w:rPr>
              <w:t>+5</w:t>
            </w:r>
            <w:r w:rsidRPr="001E2C18">
              <w:rPr>
                <w:sz w:val="22"/>
                <w:szCs w:val="20"/>
                <w:lang w:val="ru-RU"/>
              </w:rPr>
              <w:t xml:space="preserve"> +8ē → </w:t>
            </w:r>
            <w:r>
              <w:rPr>
                <w:sz w:val="22"/>
                <w:szCs w:val="20"/>
                <w:lang w:val="ru-RU"/>
              </w:rPr>
              <w:t xml:space="preserve">расчет: </w:t>
            </w:r>
            <w:r w:rsidRPr="001E2C18">
              <w:rPr>
                <w:sz w:val="22"/>
                <w:szCs w:val="20"/>
                <w:lang w:val="ru-RU"/>
              </w:rPr>
              <w:t>+5 +8 (-</w:t>
            </w:r>
            <w:proofErr w:type="gramStart"/>
            <w:r w:rsidRPr="001E2C18">
              <w:rPr>
                <w:sz w:val="22"/>
                <w:szCs w:val="20"/>
                <w:lang w:val="ru-RU"/>
              </w:rPr>
              <w:t>1)=</w:t>
            </w:r>
            <w:proofErr w:type="gramEnd"/>
            <w:r w:rsidRPr="001E2C18">
              <w:rPr>
                <w:sz w:val="22"/>
                <w:szCs w:val="20"/>
                <w:lang w:val="ru-RU"/>
              </w:rPr>
              <w:t xml:space="preserve"> 5-8 = -3 </w:t>
            </w:r>
            <w:r>
              <w:rPr>
                <w:lang w:val="ru-RU"/>
              </w:rPr>
              <w:t>)</w:t>
            </w:r>
            <w:r w:rsidRPr="001E2C18">
              <w:rPr>
                <w:lang w:val="ru-RU"/>
              </w:rPr>
              <w:t xml:space="preserve">           </w:t>
            </w:r>
          </w:p>
          <w:p w:rsidR="009D7F75" w:rsidRPr="005A52F6" w:rsidRDefault="009D7F75" w:rsidP="009D7F75">
            <w:r>
              <w:t>S</w:t>
            </w:r>
            <w:r w:rsidRPr="009D7F75">
              <w:rPr>
                <w:vertAlign w:val="superscript"/>
              </w:rPr>
              <w:t>0</w:t>
            </w:r>
            <w:r w:rsidRPr="009D7F75">
              <w:t xml:space="preserve"> + 2ē → </w:t>
            </w:r>
            <w:r>
              <w:t>S</w:t>
            </w:r>
            <w:r w:rsidRPr="009D7F75">
              <w:rPr>
                <w:vertAlign w:val="superscript"/>
              </w:rPr>
              <w:t>??___</w:t>
            </w:r>
            <w:r w:rsidRPr="009D7F75">
              <w:t xml:space="preserve">             </w:t>
            </w:r>
            <w:r>
              <w:t>Cl</w:t>
            </w:r>
            <w:r>
              <w:rPr>
                <w:vertAlign w:val="superscript"/>
              </w:rPr>
              <w:t>0</w:t>
            </w:r>
            <w:r>
              <w:t xml:space="preserve"> + 1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Cl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</w:p>
          <w:p w:rsidR="009D7F75" w:rsidRPr="005A52F6" w:rsidRDefault="009D7F75" w:rsidP="009D7F75">
            <w:r>
              <w:t>S</w:t>
            </w:r>
            <w:r>
              <w:rPr>
                <w:vertAlign w:val="superscript"/>
              </w:rPr>
              <w:t>0</w:t>
            </w:r>
            <w:r>
              <w:t xml:space="preserve"> -</w:t>
            </w:r>
            <w:r w:rsidRPr="005A52F6">
              <w:t xml:space="preserve"> 4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S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  <w:r w:rsidRPr="005A52F6">
              <w:rPr>
                <w:vertAlign w:val="superscript"/>
              </w:rPr>
              <w:t xml:space="preserve">                  </w:t>
            </w:r>
            <w:r w:rsidRPr="005A52F6">
              <w:t xml:space="preserve">  Cl</w:t>
            </w:r>
            <w:r w:rsidRPr="005A52F6">
              <w:rPr>
                <w:vertAlign w:val="subscript"/>
              </w:rPr>
              <w:t>2</w:t>
            </w:r>
            <w:r w:rsidRPr="005A52F6">
              <w:rPr>
                <w:vertAlign w:val="superscript"/>
              </w:rPr>
              <w:t xml:space="preserve">0 </w:t>
            </w:r>
            <w:r>
              <w:t>+ 2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2Cl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</w:p>
          <w:p w:rsidR="009D7F75" w:rsidRPr="005A52F6" w:rsidRDefault="009D7F75" w:rsidP="009D7F75">
            <w:r>
              <w:t>S</w:t>
            </w:r>
            <w:r w:rsidRPr="005A52F6">
              <w:rPr>
                <w:vertAlign w:val="superscript"/>
              </w:rPr>
              <w:t>-2</w:t>
            </w:r>
            <w:r>
              <w:t xml:space="preserve"> -2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S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  <w:r w:rsidRPr="005A52F6">
              <w:t xml:space="preserve">              </w:t>
            </w:r>
            <w:r>
              <w:t>Cl</w:t>
            </w:r>
            <w:r>
              <w:rPr>
                <w:vertAlign w:val="subscript"/>
              </w:rPr>
              <w:t>2</w:t>
            </w:r>
            <w:r>
              <w:rPr>
                <w:vertAlign w:val="superscript"/>
              </w:rPr>
              <w:t>0</w:t>
            </w:r>
            <w:r>
              <w:t xml:space="preserve"> - 5</w:t>
            </w:r>
            <w:r w:rsidRPr="00443157">
              <w:t>ē</w:t>
            </w:r>
            <w:r>
              <w:t xml:space="preserve"> </w:t>
            </w:r>
            <w:r w:rsidRPr="005A52F6">
              <w:t>→</w:t>
            </w:r>
            <w:r>
              <w:t xml:space="preserve"> 2Cl</w:t>
            </w:r>
            <w:r w:rsidRPr="005A52F6">
              <w:rPr>
                <w:vertAlign w:val="superscript"/>
              </w:rPr>
              <w:t>??</w:t>
            </w:r>
            <w:r>
              <w:rPr>
                <w:vertAlign w:val="superscript"/>
              </w:rPr>
              <w:t>___</w:t>
            </w:r>
          </w:p>
          <w:p w:rsidR="009D7F75" w:rsidRPr="009D7F75" w:rsidRDefault="009D7F75" w:rsidP="009D7F75">
            <w:pPr>
              <w:rPr>
                <w:lang w:val="ru-RU"/>
              </w:rPr>
            </w:pPr>
            <w:r>
              <w:t>S</w:t>
            </w:r>
            <w:r w:rsidRPr="009D7F75">
              <w:rPr>
                <w:vertAlign w:val="superscript"/>
                <w:lang w:val="ru-RU"/>
              </w:rPr>
              <w:t>+6</w:t>
            </w:r>
            <w:r w:rsidRPr="009D7F75">
              <w:rPr>
                <w:lang w:val="ru-RU"/>
              </w:rPr>
              <w:t xml:space="preserve"> +8ē → </w:t>
            </w:r>
            <w:r>
              <w:t>S</w:t>
            </w:r>
            <w:r w:rsidRPr="009D7F75">
              <w:rPr>
                <w:vertAlign w:val="superscript"/>
                <w:lang w:val="ru-RU"/>
              </w:rPr>
              <w:t>??___</w:t>
            </w:r>
            <w:r w:rsidRPr="009D7F75">
              <w:rPr>
                <w:lang w:val="ru-RU"/>
              </w:rPr>
              <w:t xml:space="preserve">             </w:t>
            </w:r>
            <w:r>
              <w:t>Cl</w:t>
            </w:r>
            <w:r w:rsidRPr="009D7F75">
              <w:rPr>
                <w:vertAlign w:val="superscript"/>
                <w:lang w:val="ru-RU"/>
              </w:rPr>
              <w:t>+7</w:t>
            </w:r>
            <w:r w:rsidRPr="009D7F75">
              <w:rPr>
                <w:lang w:val="ru-RU"/>
              </w:rPr>
              <w:t xml:space="preserve"> + 8ē → </w:t>
            </w:r>
            <w:r>
              <w:t>Cl</w:t>
            </w:r>
            <w:r w:rsidRPr="009D7F75">
              <w:rPr>
                <w:vertAlign w:val="superscript"/>
                <w:lang w:val="ru-RU"/>
              </w:rPr>
              <w:t>??___</w:t>
            </w:r>
          </w:p>
          <w:p w:rsidR="009D7F75" w:rsidRDefault="009D7F75" w:rsidP="009D7F75">
            <w:pPr>
              <w:rPr>
                <w:lang w:val="ru-RU"/>
              </w:rPr>
            </w:pPr>
            <w:r w:rsidRPr="00910B51">
              <w:rPr>
                <w:b/>
                <w:bCs/>
                <w:lang w:val="ru-RU"/>
              </w:rPr>
              <w:t>4. Определи</w:t>
            </w:r>
            <w:r>
              <w:rPr>
                <w:lang w:val="ru-RU"/>
              </w:rPr>
              <w:t xml:space="preserve"> число отданных или принятых электронов </w:t>
            </w:r>
            <w:proofErr w:type="gramStart"/>
            <w:r>
              <w:rPr>
                <w:lang w:val="ru-RU"/>
              </w:rPr>
              <w:t>в  схемах</w:t>
            </w:r>
            <w:proofErr w:type="gramEnd"/>
            <w:r>
              <w:rPr>
                <w:lang w:val="ru-RU"/>
              </w:rPr>
              <w:t>:</w:t>
            </w:r>
          </w:p>
          <w:p w:rsidR="009D7F75" w:rsidRPr="00910B51" w:rsidRDefault="009D7F75" w:rsidP="009D7F75">
            <w:pPr>
              <w:rPr>
                <w:lang w:val="ru-RU"/>
              </w:rPr>
            </w:pPr>
            <w:r>
              <w:t>P</w:t>
            </w:r>
            <w:proofErr w:type="gramStart"/>
            <w:r w:rsidRPr="00910B51">
              <w:rPr>
                <w:vertAlign w:val="superscript"/>
                <w:lang w:val="ru-RU"/>
              </w:rPr>
              <w:t>0</w:t>
            </w:r>
            <w:r w:rsidRPr="00910B51">
              <w:rPr>
                <w:lang w:val="ru-RU"/>
              </w:rPr>
              <w:t xml:space="preserve">  -</w:t>
            </w:r>
            <w:proofErr w:type="gramEnd"/>
            <w:r w:rsidRPr="00910B51">
              <w:rPr>
                <w:lang w:val="ru-RU"/>
              </w:rPr>
              <w:t xml:space="preserve">___ē → </w:t>
            </w:r>
            <w:r>
              <w:t>P</w:t>
            </w:r>
            <w:r w:rsidRPr="00910B51">
              <w:rPr>
                <w:vertAlign w:val="superscript"/>
                <w:lang w:val="ru-RU"/>
              </w:rPr>
              <w:t>+3</w:t>
            </w:r>
            <w:r w:rsidRPr="00910B51">
              <w:rPr>
                <w:lang w:val="ru-RU"/>
              </w:rPr>
              <w:t xml:space="preserve">                 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0</w:t>
            </w:r>
            <w:r w:rsidRPr="00910B51">
              <w:rPr>
                <w:lang w:val="ru-RU"/>
              </w:rPr>
              <w:t xml:space="preserve"> ____ē → 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+7_</w:t>
            </w:r>
          </w:p>
          <w:p w:rsidR="009D7F75" w:rsidRPr="00910B51" w:rsidRDefault="009D7F75" w:rsidP="009D7F75">
            <w:pPr>
              <w:rPr>
                <w:lang w:val="ru-RU"/>
              </w:rPr>
            </w:pPr>
            <w:r>
              <w:t>N</w:t>
            </w:r>
            <w:r w:rsidRPr="00910B51">
              <w:rPr>
                <w:vertAlign w:val="superscript"/>
                <w:lang w:val="ru-RU"/>
              </w:rPr>
              <w:t>+4</w:t>
            </w:r>
            <w:r w:rsidRPr="00910B51">
              <w:rPr>
                <w:lang w:val="ru-RU"/>
              </w:rPr>
              <w:t xml:space="preserve"> ____ē → </w:t>
            </w:r>
            <w:r>
              <w:t>N</w:t>
            </w:r>
            <w:r w:rsidRPr="00910B51">
              <w:rPr>
                <w:vertAlign w:val="superscript"/>
                <w:lang w:val="ru-RU"/>
              </w:rPr>
              <w:t xml:space="preserve">+2                  </w:t>
            </w:r>
            <w:r w:rsidRPr="00910B51">
              <w:rPr>
                <w:lang w:val="ru-RU"/>
              </w:rPr>
              <w:t xml:space="preserve">   </w:t>
            </w:r>
            <w:r w:rsidRPr="005A52F6">
              <w:t>Cl</w:t>
            </w:r>
            <w:r w:rsidRPr="00910B51">
              <w:rPr>
                <w:vertAlign w:val="subscript"/>
                <w:lang w:val="ru-RU"/>
              </w:rPr>
              <w:t>2</w:t>
            </w:r>
            <w:r w:rsidRPr="00910B51">
              <w:rPr>
                <w:vertAlign w:val="superscript"/>
                <w:lang w:val="ru-RU"/>
              </w:rPr>
              <w:t xml:space="preserve">0 </w:t>
            </w:r>
            <w:r w:rsidRPr="00910B51">
              <w:rPr>
                <w:lang w:val="ru-RU"/>
              </w:rPr>
              <w:t>____ē → 2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+3</w:t>
            </w:r>
          </w:p>
          <w:p w:rsidR="009D7F75" w:rsidRPr="00910B51" w:rsidRDefault="009D7F75" w:rsidP="009D7F75">
            <w:pPr>
              <w:rPr>
                <w:lang w:val="ru-RU"/>
              </w:rPr>
            </w:pPr>
            <w:r>
              <w:t>N</w:t>
            </w:r>
            <w:r w:rsidRPr="00910B51">
              <w:rPr>
                <w:vertAlign w:val="superscript"/>
                <w:lang w:val="ru-RU"/>
              </w:rPr>
              <w:t>-3</w:t>
            </w:r>
            <w:r w:rsidRPr="00910B51">
              <w:rPr>
                <w:lang w:val="ru-RU"/>
              </w:rPr>
              <w:t xml:space="preserve"> _____ē → </w:t>
            </w:r>
            <w:r>
              <w:t>N</w:t>
            </w:r>
            <w:r w:rsidRPr="00910B51">
              <w:rPr>
                <w:vertAlign w:val="superscript"/>
                <w:lang w:val="ru-RU"/>
              </w:rPr>
              <w:t>+5</w:t>
            </w:r>
            <w:r w:rsidRPr="00910B51">
              <w:rPr>
                <w:lang w:val="ru-RU"/>
              </w:rPr>
              <w:t xml:space="preserve">              </w:t>
            </w:r>
            <w:r>
              <w:t>Cl</w:t>
            </w:r>
            <w:r w:rsidRPr="00910B51">
              <w:rPr>
                <w:vertAlign w:val="subscript"/>
                <w:lang w:val="ru-RU"/>
              </w:rPr>
              <w:t>2</w:t>
            </w:r>
            <w:r w:rsidRPr="00910B51">
              <w:rPr>
                <w:vertAlign w:val="superscript"/>
                <w:lang w:val="ru-RU"/>
              </w:rPr>
              <w:t>0</w:t>
            </w:r>
            <w:r w:rsidRPr="00910B51">
              <w:rPr>
                <w:lang w:val="ru-RU"/>
              </w:rPr>
              <w:t xml:space="preserve"> ____ē → 2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-1</w:t>
            </w:r>
          </w:p>
          <w:p w:rsidR="00C528A2" w:rsidRPr="00430466" w:rsidRDefault="009D7F75" w:rsidP="009D7F75">
            <w:pPr>
              <w:rPr>
                <w:lang w:val="ru-RU"/>
              </w:rPr>
            </w:pPr>
            <w:r>
              <w:t>N</w:t>
            </w:r>
            <w:r w:rsidRPr="00910B51">
              <w:rPr>
                <w:vertAlign w:val="superscript"/>
                <w:lang w:val="ru-RU"/>
              </w:rPr>
              <w:t>+5</w:t>
            </w:r>
            <w:r w:rsidRPr="00910B51">
              <w:rPr>
                <w:lang w:val="ru-RU"/>
              </w:rPr>
              <w:t xml:space="preserve"> ____ē → </w:t>
            </w:r>
            <w:r>
              <w:t>N</w:t>
            </w:r>
            <w:r w:rsidRPr="00910B51">
              <w:rPr>
                <w:vertAlign w:val="superscript"/>
                <w:lang w:val="ru-RU"/>
              </w:rPr>
              <w:t>+1</w:t>
            </w:r>
            <w:r w:rsidRPr="00910B51">
              <w:rPr>
                <w:lang w:val="ru-RU"/>
              </w:rPr>
              <w:t xml:space="preserve">                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-1</w:t>
            </w:r>
            <w:r w:rsidRPr="00910B51">
              <w:rPr>
                <w:lang w:val="ru-RU"/>
              </w:rPr>
              <w:t xml:space="preserve"> ____ē → </w:t>
            </w:r>
            <w:r>
              <w:t>Cl</w:t>
            </w:r>
            <w:r w:rsidRPr="00910B51">
              <w:rPr>
                <w:vertAlign w:val="superscript"/>
                <w:lang w:val="ru-RU"/>
              </w:rPr>
              <w:t>+5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D7F75" w:rsidRDefault="009D7F75" w:rsidP="009D7F75">
            <w:pPr>
              <w:spacing w:before="40" w:after="80"/>
              <w:rPr>
                <w:lang w:val="ru-RU"/>
              </w:rPr>
            </w:pPr>
            <w:r w:rsidRPr="00910B51">
              <w:rPr>
                <w:b/>
                <w:lang w:val="ru-RU"/>
              </w:rPr>
              <w:t>5</w:t>
            </w:r>
            <w:r w:rsidRPr="00603DD6">
              <w:rPr>
                <w:b/>
                <w:lang w:val="ru-RU"/>
              </w:rPr>
              <w:t>.</w:t>
            </w:r>
            <w:r>
              <w:rPr>
                <w:b/>
                <w:lang w:val="ru-RU"/>
              </w:rPr>
              <w:t>Расстановка коэффициентов методом электронного баланса</w:t>
            </w:r>
            <w:r w:rsidRPr="00603DD6">
              <w:rPr>
                <w:lang w:val="ru-RU"/>
              </w:rPr>
              <w:t xml:space="preserve"> </w:t>
            </w:r>
          </w:p>
          <w:tbl>
            <w:tblPr>
              <w:tblStyle w:val="aff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1"/>
              <w:gridCol w:w="3898"/>
            </w:tblGrid>
            <w:tr w:rsidR="009D7F75" w:rsidTr="002E428B">
              <w:tc>
                <w:tcPr>
                  <w:tcW w:w="3691" w:type="dxa"/>
                </w:tcPr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Составить схему реакции</w:t>
                  </w:r>
                </w:p>
              </w:tc>
              <w:tc>
                <w:tcPr>
                  <w:tcW w:w="3898" w:type="dxa"/>
                </w:tcPr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t>KClO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>
                    <w:t>S</w:t>
                  </w:r>
                  <w:r w:rsidRPr="00447B7F">
                    <w:t xml:space="preserve"> → </w:t>
                  </w:r>
                  <w:proofErr w:type="spellStart"/>
                  <w:r>
                    <w:t>KCl</w:t>
                  </w:r>
                  <w:proofErr w:type="spellEnd"/>
                  <w:r w:rsidRPr="00447B7F">
                    <w:t xml:space="preserve"> + </w:t>
                  </w:r>
                  <w:r>
                    <w:t>SO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9D7F75" w:rsidRPr="00447B7F" w:rsidTr="002E428B">
              <w:tc>
                <w:tcPr>
                  <w:tcW w:w="3691" w:type="dxa"/>
                </w:tcPr>
                <w:p w:rsidR="009D7F75" w:rsidRDefault="009D7F75" w:rsidP="009D7F75">
                  <w:pPr>
                    <w:pStyle w:val="ae"/>
                    <w:ind w:left="44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Вычислить степени окисления каждого элемента</w:t>
                  </w:r>
                </w:p>
              </w:tc>
              <w:tc>
                <w:tcPr>
                  <w:tcW w:w="3898" w:type="dxa"/>
                </w:tcPr>
                <w:p w:rsidR="009D7F75" w:rsidRPr="00447B7F" w:rsidRDefault="009D7F75" w:rsidP="009D7F75">
                  <w:pPr>
                    <w:spacing w:before="40" w:after="80"/>
                  </w:pPr>
                  <w:r>
                    <w:t>K</w:t>
                  </w:r>
                  <w:r w:rsidRPr="00447B7F">
                    <w:rPr>
                      <w:vertAlign w:val="superscript"/>
                    </w:rPr>
                    <w:t>+1</w:t>
                  </w:r>
                  <w:r>
                    <w:t>Cl</w:t>
                  </w:r>
                  <w:r w:rsidRPr="00447B7F">
                    <w:rPr>
                      <w:vertAlign w:val="superscript"/>
                    </w:rPr>
                    <w:t>+5</w:t>
                  </w:r>
                  <w:r>
                    <w:t>O</w:t>
                  </w:r>
                  <w:r w:rsidRPr="00447B7F">
                    <w:rPr>
                      <w:vertAlign w:val="superscript"/>
                    </w:rPr>
                    <w:t>-2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>
                    <w:t>S</w:t>
                  </w:r>
                  <w:r w:rsidRPr="00447B7F">
                    <w:rPr>
                      <w:vertAlign w:val="superscript"/>
                    </w:rPr>
                    <w:t>0</w:t>
                  </w:r>
                  <w:r w:rsidRPr="00447B7F">
                    <w:t xml:space="preserve"> →</w:t>
                  </w:r>
                  <w:r>
                    <w:t>K</w:t>
                  </w:r>
                  <w:r w:rsidRPr="00447B7F">
                    <w:rPr>
                      <w:vertAlign w:val="superscript"/>
                    </w:rPr>
                    <w:t>+1</w:t>
                  </w:r>
                  <w:r>
                    <w:t>Cl</w:t>
                  </w:r>
                  <w:r w:rsidRPr="00447B7F">
                    <w:rPr>
                      <w:vertAlign w:val="superscript"/>
                    </w:rPr>
                    <w:t>-1</w:t>
                  </w:r>
                  <w:r w:rsidRPr="00447B7F">
                    <w:t xml:space="preserve"> +</w:t>
                  </w:r>
                  <w:r>
                    <w:t>S</w:t>
                  </w:r>
                  <w:r w:rsidRPr="00447B7F">
                    <w:rPr>
                      <w:vertAlign w:val="superscript"/>
                    </w:rPr>
                    <w:t>+4</w:t>
                  </w:r>
                  <w:r>
                    <w:t>O</w:t>
                  </w:r>
                  <w:r w:rsidRPr="00447B7F">
                    <w:rPr>
                      <w:vertAlign w:val="superscript"/>
                    </w:rPr>
                    <w:t>-2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9D7F75" w:rsidRPr="00447B7F" w:rsidTr="002E428B">
              <w:tc>
                <w:tcPr>
                  <w:tcW w:w="3691" w:type="dxa"/>
                </w:tcPr>
                <w:p w:rsidR="009D7F75" w:rsidRPr="00447B7F" w:rsidRDefault="009D7F75" w:rsidP="009D7F75">
                  <w:pPr>
                    <w:pStyle w:val="ae"/>
                    <w:ind w:left="44"/>
                    <w:rPr>
                      <w:lang w:val="ru-RU"/>
                    </w:rPr>
                  </w:pPr>
                  <w:r w:rsidRPr="005358AF">
                    <w:rPr>
                      <w:lang w:val="ru-RU"/>
                    </w:rPr>
                    <w:t>Выбра</w:t>
                  </w:r>
                  <w:r>
                    <w:rPr>
                      <w:lang w:val="ru-RU"/>
                    </w:rPr>
                    <w:t>ть</w:t>
                  </w:r>
                  <w:r w:rsidRPr="005358AF">
                    <w:rPr>
                      <w:lang w:val="ru-RU"/>
                    </w:rPr>
                    <w:t xml:space="preserve"> элемент</w:t>
                  </w:r>
                  <w:r>
                    <w:rPr>
                      <w:lang w:val="ru-RU"/>
                    </w:rPr>
                    <w:t>(ы)</w:t>
                  </w:r>
                  <w:r w:rsidRPr="005358AF">
                    <w:rPr>
                      <w:lang w:val="ru-RU"/>
                    </w:rPr>
                    <w:t>, степень окисления которого</w:t>
                  </w:r>
                  <w:r>
                    <w:rPr>
                      <w:lang w:val="ru-RU"/>
                    </w:rPr>
                    <w:t>(</w:t>
                  </w:r>
                  <w:proofErr w:type="spellStart"/>
                  <w:r>
                    <w:rPr>
                      <w:lang w:val="ru-RU"/>
                    </w:rPr>
                    <w:t>ых</w:t>
                  </w:r>
                  <w:proofErr w:type="spellEnd"/>
                  <w:r>
                    <w:rPr>
                      <w:lang w:val="ru-RU"/>
                    </w:rPr>
                    <w:t>)</w:t>
                  </w:r>
                  <w:r w:rsidRPr="005358AF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>изменилась.</w:t>
                  </w:r>
                </w:p>
              </w:tc>
              <w:tc>
                <w:tcPr>
                  <w:tcW w:w="3898" w:type="dxa"/>
                </w:tcPr>
                <w:p w:rsidR="009D7F75" w:rsidRPr="00447B7F" w:rsidRDefault="009D7F75" w:rsidP="009D7F75">
                  <w:pPr>
                    <w:spacing w:before="40" w:after="8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E360B7D" wp14:editId="5A63943F">
                            <wp:simplePos x="0" y="0"/>
                            <wp:positionH relativeFrom="column">
                              <wp:posOffset>200025</wp:posOffset>
                            </wp:positionH>
                            <wp:positionV relativeFrom="paragraph">
                              <wp:posOffset>446405</wp:posOffset>
                            </wp:positionV>
                            <wp:extent cx="457200" cy="697230"/>
                            <wp:effectExtent l="57150" t="19050" r="76200" b="102870"/>
                            <wp:wrapNone/>
                            <wp:docPr id="4" name="Овал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7200" cy="69723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3447DC39" id="Овал 4" o:spid="_x0000_s1026" style="position:absolute;margin-left:15.75pt;margin-top:35.15pt;width:36pt;height:5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" filled="f" strokecolor="black [3213]"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>
                    <w:t>K</w:t>
                  </w:r>
                  <w:r w:rsidRPr="00447B7F">
                    <w:rPr>
                      <w:vertAlign w:val="superscript"/>
                    </w:rPr>
                    <w:t>+1</w:t>
                  </w:r>
                  <w:r w:rsidRPr="00447B7F">
                    <w:rPr>
                      <w:b/>
                      <w:bCs/>
                      <w:u w:val="single"/>
                    </w:rPr>
                    <w:t>Cl</w:t>
                  </w:r>
                  <w:r w:rsidRPr="00447B7F">
                    <w:rPr>
                      <w:vertAlign w:val="superscript"/>
                    </w:rPr>
                    <w:t>+5</w:t>
                  </w:r>
                  <w:r>
                    <w:t>O</w:t>
                  </w:r>
                  <w:r w:rsidRPr="00447B7F">
                    <w:rPr>
                      <w:vertAlign w:val="superscript"/>
                    </w:rPr>
                    <w:t>-2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 w:rsidRPr="00447B7F">
                    <w:rPr>
                      <w:b/>
                      <w:bCs/>
                      <w:u w:val="single"/>
                    </w:rPr>
                    <w:t>S</w:t>
                  </w:r>
                  <w:r w:rsidRPr="00447B7F">
                    <w:rPr>
                      <w:b/>
                      <w:bCs/>
                      <w:u w:val="single"/>
                      <w:vertAlign w:val="superscript"/>
                    </w:rPr>
                    <w:t>0</w:t>
                  </w:r>
                  <w:r w:rsidRPr="00447B7F">
                    <w:t>→</w:t>
                  </w:r>
                  <w:r>
                    <w:t>K</w:t>
                  </w:r>
                  <w:r w:rsidRPr="00447B7F">
                    <w:rPr>
                      <w:vertAlign w:val="superscript"/>
                    </w:rPr>
                    <w:t>+1</w:t>
                  </w:r>
                  <w:r w:rsidRPr="00447B7F">
                    <w:rPr>
                      <w:b/>
                      <w:bCs/>
                      <w:u w:val="single"/>
                    </w:rPr>
                    <w:t>Cl</w:t>
                  </w:r>
                  <w:r w:rsidRPr="00447B7F">
                    <w:rPr>
                      <w:vertAlign w:val="superscript"/>
                    </w:rPr>
                    <w:t>-1</w:t>
                  </w:r>
                  <w:r w:rsidRPr="00447B7F">
                    <w:t xml:space="preserve"> +</w:t>
                  </w:r>
                  <w:r w:rsidRPr="00447B7F">
                    <w:rPr>
                      <w:b/>
                      <w:bCs/>
                      <w:u w:val="single"/>
                    </w:rPr>
                    <w:t>S</w:t>
                  </w:r>
                  <w:r w:rsidRPr="00447B7F">
                    <w:rPr>
                      <w:vertAlign w:val="superscript"/>
                    </w:rPr>
                    <w:t>+4</w:t>
                  </w:r>
                  <w:r>
                    <w:t>O</w:t>
                  </w:r>
                  <w:r w:rsidRPr="00447B7F">
                    <w:rPr>
                      <w:vertAlign w:val="superscript"/>
                    </w:rPr>
                    <w:t>-2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9D7F75" w:rsidRPr="00447B7F" w:rsidTr="002E428B">
              <w:tc>
                <w:tcPr>
                  <w:tcW w:w="3691" w:type="dxa"/>
                </w:tcPr>
                <w:p w:rsidR="009D7F75" w:rsidRPr="00447B7F" w:rsidRDefault="009D7F75" w:rsidP="009D7F75">
                  <w:pPr>
                    <w:pStyle w:val="ae"/>
                    <w:ind w:left="44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Составить схемы отдачи и принятия электронов</w:t>
                  </w:r>
                </w:p>
              </w:tc>
              <w:tc>
                <w:tcPr>
                  <w:tcW w:w="3898" w:type="dxa"/>
                </w:tcPr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t>Cl</w:t>
                  </w:r>
                  <w:r>
                    <w:rPr>
                      <w:vertAlign w:val="superscript"/>
                    </w:rPr>
                    <w:t>+</w:t>
                  </w:r>
                  <w:r>
                    <w:rPr>
                      <w:vertAlign w:val="superscript"/>
                      <w:lang w:val="ru-RU"/>
                    </w:rPr>
                    <w:t>5</w:t>
                  </w:r>
                  <w:r>
                    <w:t xml:space="preserve"> + </w:t>
                  </w:r>
                  <w:r>
                    <w:rPr>
                      <w:lang w:val="ru-RU"/>
                    </w:rPr>
                    <w:t>6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Cl</w:t>
                  </w:r>
                  <w:r>
                    <w:rPr>
                      <w:vertAlign w:val="superscript"/>
                      <w:lang w:val="ru-RU"/>
                    </w:rPr>
                    <w:t>-1</w:t>
                  </w:r>
                </w:p>
                <w:p w:rsidR="009D7F75" w:rsidRPr="00B563B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t>S</w:t>
                  </w:r>
                  <w:proofErr w:type="gramStart"/>
                  <w:r>
                    <w:rPr>
                      <w:vertAlign w:val="superscript"/>
                    </w:rPr>
                    <w:t>0</w:t>
                  </w:r>
                  <w:r>
                    <w:t xml:space="preserve"> </w:t>
                  </w:r>
                  <w:r>
                    <w:rPr>
                      <w:lang w:val="ru-RU"/>
                    </w:rPr>
                    <w:t xml:space="preserve"> </w:t>
                  </w:r>
                  <w:r>
                    <w:t>-</w:t>
                  </w:r>
                  <w:proofErr w:type="gramEnd"/>
                  <w:r w:rsidRPr="005A52F6">
                    <w:t xml:space="preserve"> </w:t>
                  </w:r>
                  <w:r>
                    <w:rPr>
                      <w:lang w:val="ru-RU"/>
                    </w:rPr>
                    <w:t xml:space="preserve">  </w:t>
                  </w:r>
                  <w:r w:rsidRPr="005A52F6">
                    <w:t>4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S</w:t>
                  </w:r>
                  <w:r>
                    <w:rPr>
                      <w:vertAlign w:val="superscript"/>
                      <w:lang w:val="ru-RU"/>
                    </w:rPr>
                    <w:t>+4</w:t>
                  </w:r>
                </w:p>
              </w:tc>
            </w:tr>
            <w:tr w:rsidR="009D7F75" w:rsidRPr="00447B7F" w:rsidTr="002E428B">
              <w:tc>
                <w:tcPr>
                  <w:tcW w:w="3691" w:type="dxa"/>
                </w:tcPr>
                <w:p w:rsidR="009D7F75" w:rsidRPr="00447B7F" w:rsidRDefault="009D7F75" w:rsidP="009D7F7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!!!!Выровнять число отданных и принятых электронов («крест-накрест» или через «НОК»)</w:t>
                  </w:r>
                </w:p>
              </w:tc>
              <w:tc>
                <w:tcPr>
                  <w:tcW w:w="3898" w:type="dxa"/>
                </w:tcPr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93B2CEC" wp14:editId="2E373320">
                            <wp:simplePos x="0" y="0"/>
                            <wp:positionH relativeFrom="column">
                              <wp:posOffset>859155</wp:posOffset>
                            </wp:positionH>
                            <wp:positionV relativeFrom="paragraph">
                              <wp:posOffset>-66675</wp:posOffset>
                            </wp:positionV>
                            <wp:extent cx="369570" cy="529590"/>
                            <wp:effectExtent l="57150" t="19050" r="68580" b="99060"/>
                            <wp:wrapNone/>
                            <wp:docPr id="8" name="Ова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69570" cy="52959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2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67C01228" id="Овал 8" o:spid="_x0000_s1026" style="position:absolute;margin-left:67.65pt;margin-top:-5.25pt;width:29.1pt;height:4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" filled="f" strokecolor="black [3213]"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B120DA" wp14:editId="244616F3">
                            <wp:simplePos x="0" y="0"/>
                            <wp:positionH relativeFrom="column">
                              <wp:posOffset>859155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0" cy="358140"/>
                            <wp:effectExtent l="57150" t="19050" r="76200" b="80010"/>
                            <wp:wrapNone/>
                            <wp:docPr id="7" name="Прямая соединительная линия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35814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D0B4F41" id="Прямая соединительная линия 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65pt,1.65pt" to="67.6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" strokecolor="black [3200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FEB3442" wp14:editId="6D40827E">
                            <wp:simplePos x="0" y="0"/>
                            <wp:positionH relativeFrom="column">
                              <wp:posOffset>192405</wp:posOffset>
                            </wp:positionH>
                            <wp:positionV relativeFrom="paragraph">
                              <wp:posOffset>85725</wp:posOffset>
                            </wp:positionV>
                            <wp:extent cx="373380" cy="300990"/>
                            <wp:effectExtent l="38100" t="38100" r="64770" b="80010"/>
                            <wp:wrapNone/>
                            <wp:docPr id="6" name="Прямая со стрелкой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373380" cy="30099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181FB0B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6" o:spid="_x0000_s1026" type="#_x0000_t32" style="position:absolute;margin-left:15.15pt;margin-top:6.75pt;width:29.4pt;height:23.7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5EDB16A7" wp14:editId="160100AD">
                            <wp:simplePos x="0" y="0"/>
                            <wp:positionH relativeFrom="column">
                              <wp:posOffset>196215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308610" cy="259080"/>
                            <wp:effectExtent l="38100" t="19050" r="91440" b="102870"/>
                            <wp:wrapNone/>
                            <wp:docPr id="5" name="Прямая со стрелкой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8610" cy="25908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69AEF16" id="Прямая со стрелкой 5" o:spid="_x0000_s1026" type="#_x0000_t32" style="position:absolute;margin-left:15.45pt;margin-top:7.05pt;width:24.3pt;height:2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lang w:val="ru-RU"/>
                    </w:rPr>
                    <w:t xml:space="preserve">+6           4       </w:t>
                  </w:r>
                  <w:proofErr w:type="gramStart"/>
                  <w:r>
                    <w:rPr>
                      <w:lang w:val="ru-RU"/>
                    </w:rPr>
                    <w:t xml:space="preserve">2  </w:t>
                  </w:r>
                  <w:r w:rsidRPr="00B563B5">
                    <w:rPr>
                      <w:sz w:val="16"/>
                      <w:szCs w:val="14"/>
                      <w:lang w:val="ru-RU"/>
                    </w:rPr>
                    <w:t>(</w:t>
                  </w:r>
                  <w:proofErr w:type="gramEnd"/>
                  <w:r w:rsidRPr="00B563B5">
                    <w:rPr>
                      <w:sz w:val="16"/>
                      <w:szCs w:val="14"/>
                      <w:lang w:val="ru-RU"/>
                    </w:rPr>
                    <w:t>4 и</w:t>
                  </w:r>
                  <w:r>
                    <w:rPr>
                      <w:sz w:val="16"/>
                      <w:szCs w:val="14"/>
                      <w:lang w:val="ru-RU"/>
                    </w:rPr>
                    <w:t xml:space="preserve"> </w:t>
                  </w:r>
                  <w:r w:rsidRPr="00B563B5">
                    <w:rPr>
                      <w:sz w:val="16"/>
                      <w:szCs w:val="14"/>
                      <w:lang w:val="ru-RU"/>
                    </w:rPr>
                    <w:t>6 можно сократить)</w:t>
                  </w:r>
                </w:p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F83B7ED" wp14:editId="3B33D916">
                            <wp:simplePos x="0" y="0"/>
                            <wp:positionH relativeFrom="column">
                              <wp:posOffset>1061085</wp:posOffset>
                            </wp:positionH>
                            <wp:positionV relativeFrom="paragraph">
                              <wp:posOffset>211455</wp:posOffset>
                            </wp:positionV>
                            <wp:extent cx="167640" cy="144780"/>
                            <wp:effectExtent l="38100" t="19050" r="80010" b="102870"/>
                            <wp:wrapNone/>
                            <wp:docPr id="9" name="Прямая со стрелкой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67640" cy="14478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7C56CBE" id="Прямая со стрелкой 9" o:spid="_x0000_s1026" type="#_x0000_t32" style="position:absolute;margin-left:83.55pt;margin-top:16.65pt;width:13.2pt;height:11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" strokecolor="black [3200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lang w:val="ru-RU"/>
                    </w:rPr>
                    <w:t>-4            6       3</w:t>
                  </w:r>
                </w:p>
                <w:p w:rsidR="009D7F75" w:rsidRPr="00447B7F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                             коэффициенты</w:t>
                  </w:r>
                </w:p>
              </w:tc>
            </w:tr>
            <w:tr w:rsidR="009D7F75" w:rsidRPr="00B563B5" w:rsidTr="002E428B">
              <w:tc>
                <w:tcPr>
                  <w:tcW w:w="3691" w:type="dxa"/>
                </w:tcPr>
                <w:p w:rsidR="009D7F75" w:rsidRDefault="009D7F75" w:rsidP="009D7F75">
                  <w:pPr>
                    <w:pStyle w:val="ae"/>
                    <w:ind w:left="0"/>
                    <w:rPr>
                      <w:lang w:val="ru-RU"/>
                    </w:rPr>
                  </w:pPr>
                </w:p>
              </w:tc>
              <w:tc>
                <w:tcPr>
                  <w:tcW w:w="3898" w:type="dxa"/>
                </w:tcPr>
                <w:p w:rsidR="009D7F75" w:rsidRPr="00B563B5" w:rsidRDefault="009D7F75" w:rsidP="009D7F75">
                  <w:pPr>
                    <w:spacing w:before="40" w:after="8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F1C009A" wp14:editId="004FE519">
                            <wp:simplePos x="0" y="0"/>
                            <wp:positionH relativeFrom="column">
                              <wp:posOffset>1163955</wp:posOffset>
                            </wp:positionH>
                            <wp:positionV relativeFrom="paragraph">
                              <wp:posOffset>121285</wp:posOffset>
                            </wp:positionV>
                            <wp:extent cx="175260" cy="396240"/>
                            <wp:effectExtent l="38100" t="19050" r="72390" b="99060"/>
                            <wp:wrapNone/>
                            <wp:docPr id="12" name="Прямая со стрелкой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75260" cy="39624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BC0C505" id="Прямая со стрелкой 12" o:spid="_x0000_s1026" type="#_x0000_t32" style="position:absolute;margin-left:91.65pt;margin-top:9.55pt;width:13.8pt;height:31.2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41498B2" wp14:editId="7532A95F">
                            <wp:simplePos x="0" y="0"/>
                            <wp:positionH relativeFrom="column">
                              <wp:posOffset>62865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1276350" cy="449580"/>
                            <wp:effectExtent l="38100" t="38100" r="57150" b="102870"/>
                            <wp:wrapNone/>
                            <wp:docPr id="11" name="Прямая со стрелкой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276350" cy="44958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1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106FA19" id="Прямая со стрелкой 11" o:spid="_x0000_s1026" type="#_x0000_t32" style="position:absolute;margin-left:4.95pt;margin-top:5.35pt;width:100.5pt;height:35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" strokecolor="#4f81bd [3204]" strokeweight="2pt">
                            <v:stroke endarrow="block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33989F60" wp14:editId="0126E74B">
                            <wp:simplePos x="0" y="0"/>
                            <wp:positionH relativeFrom="column">
                              <wp:posOffset>1167765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0" cy="350520"/>
                            <wp:effectExtent l="57150" t="19050" r="76200" b="87630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35052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70DE7133" id="Прямая соединительная линия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5pt,5.95pt" to="91.9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" strokecolor="black [3200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t>Cl</w:t>
                  </w:r>
                  <w:r>
                    <w:rPr>
                      <w:vertAlign w:val="superscript"/>
                    </w:rPr>
                    <w:t>+</w:t>
                  </w:r>
                  <w:r w:rsidRPr="00B563B5">
                    <w:rPr>
                      <w:vertAlign w:val="superscript"/>
                    </w:rPr>
                    <w:t>5</w:t>
                  </w:r>
                  <w:r>
                    <w:t xml:space="preserve"> + </w:t>
                  </w:r>
                  <w:r w:rsidRPr="00B563B5">
                    <w:t>6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Cl</w:t>
                  </w:r>
                  <w:r w:rsidRPr="00B563B5">
                    <w:rPr>
                      <w:vertAlign w:val="superscript"/>
                    </w:rPr>
                    <w:t>-1</w:t>
                  </w:r>
                  <w:r w:rsidRPr="00B563B5">
                    <w:t xml:space="preserve">       2 </w:t>
                  </w:r>
                </w:p>
                <w:p w:rsidR="009D7F75" w:rsidRPr="00B563B5" w:rsidRDefault="009D7F75" w:rsidP="009D7F75">
                  <w:pPr>
                    <w:spacing w:before="40" w:after="80"/>
                    <w:rPr>
                      <w:noProof/>
                    </w:rPr>
                  </w:pPr>
                  <w:r>
                    <w:t>S</w:t>
                  </w:r>
                  <w:proofErr w:type="gramStart"/>
                  <w:r>
                    <w:rPr>
                      <w:vertAlign w:val="superscript"/>
                    </w:rPr>
                    <w:t>0</w:t>
                  </w:r>
                  <w:r>
                    <w:t xml:space="preserve"> </w:t>
                  </w:r>
                  <w:r w:rsidRPr="00B563B5">
                    <w:t xml:space="preserve"> </w:t>
                  </w:r>
                  <w:r>
                    <w:t>-</w:t>
                  </w:r>
                  <w:proofErr w:type="gramEnd"/>
                  <w:r w:rsidRPr="005A52F6">
                    <w:t xml:space="preserve"> </w:t>
                  </w:r>
                  <w:r w:rsidRPr="00B563B5">
                    <w:t xml:space="preserve">  </w:t>
                  </w:r>
                  <w:r w:rsidRPr="005A52F6">
                    <w:t>4</w:t>
                  </w:r>
                  <w:r w:rsidRPr="00443157">
                    <w:t>ē</w:t>
                  </w:r>
                  <w:r>
                    <w:t xml:space="preserve"> </w:t>
                  </w:r>
                  <w:r w:rsidRPr="005A52F6">
                    <w:t>→</w:t>
                  </w:r>
                  <w:r>
                    <w:t xml:space="preserve"> S</w:t>
                  </w:r>
                  <w:r w:rsidRPr="00B563B5">
                    <w:rPr>
                      <w:vertAlign w:val="superscript"/>
                    </w:rPr>
                    <w:t>+4</w:t>
                  </w:r>
                  <w:r w:rsidRPr="00B563B5">
                    <w:t xml:space="preserve">        3</w:t>
                  </w:r>
                </w:p>
              </w:tc>
            </w:tr>
            <w:tr w:rsidR="009D7F75" w:rsidRPr="00447B7F" w:rsidTr="002E428B">
              <w:tc>
                <w:tcPr>
                  <w:tcW w:w="3691" w:type="dxa"/>
                </w:tcPr>
                <w:p w:rsidR="009D7F75" w:rsidRPr="00447B7F" w:rsidRDefault="009D7F75" w:rsidP="009D7F7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Перенести полученные коэффициенты в общее уравнение</w:t>
                  </w:r>
                </w:p>
              </w:tc>
              <w:tc>
                <w:tcPr>
                  <w:tcW w:w="3898" w:type="dxa"/>
                </w:tcPr>
                <w:p w:rsidR="009D7F75" w:rsidRPr="00447B7F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</w:t>
                  </w:r>
                  <w:r>
                    <w:t>KClO</w:t>
                  </w:r>
                  <w:r w:rsidRPr="00447B7F">
                    <w:rPr>
                      <w:vertAlign w:val="subscript"/>
                    </w:rPr>
                    <w:t>3</w:t>
                  </w:r>
                  <w:r w:rsidRPr="00447B7F">
                    <w:t xml:space="preserve"> + </w:t>
                  </w:r>
                  <w:r>
                    <w:rPr>
                      <w:lang w:val="ru-RU"/>
                    </w:rPr>
                    <w:t>3</w:t>
                  </w:r>
                  <w:r>
                    <w:t>S</w:t>
                  </w:r>
                  <w:r w:rsidRPr="00447B7F">
                    <w:t xml:space="preserve"> → </w:t>
                  </w:r>
                  <w:r>
                    <w:rPr>
                      <w:lang w:val="ru-RU"/>
                    </w:rPr>
                    <w:t>2</w:t>
                  </w:r>
                  <w:proofErr w:type="spellStart"/>
                  <w:r>
                    <w:t>KCl</w:t>
                  </w:r>
                  <w:proofErr w:type="spellEnd"/>
                  <w:r w:rsidRPr="00447B7F">
                    <w:t xml:space="preserve"> + </w:t>
                  </w:r>
                  <w:r>
                    <w:rPr>
                      <w:lang w:val="ru-RU"/>
                    </w:rPr>
                    <w:t>3</w:t>
                  </w:r>
                  <w:r>
                    <w:t>SO</w:t>
                  </w:r>
                  <w:r w:rsidRPr="00447B7F">
                    <w:rPr>
                      <w:vertAlign w:val="subscript"/>
                    </w:rPr>
                    <w:t>2</w:t>
                  </w:r>
                </w:p>
              </w:tc>
            </w:tr>
            <w:tr w:rsidR="009D7F75" w:rsidRPr="009D7F75" w:rsidTr="002E428B">
              <w:tc>
                <w:tcPr>
                  <w:tcW w:w="3691" w:type="dxa"/>
                </w:tcPr>
                <w:p w:rsidR="009D7F75" w:rsidRDefault="009D7F75" w:rsidP="009D7F7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Уравнять остальные элементы (сначала металлы, неметаллы, Н, проверка по О)</w:t>
                  </w:r>
                </w:p>
              </w:tc>
              <w:tc>
                <w:tcPr>
                  <w:tcW w:w="3898" w:type="dxa"/>
                </w:tcPr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</w:p>
              </w:tc>
            </w:tr>
            <w:tr w:rsidR="009D7F75" w:rsidRPr="009D7F75" w:rsidTr="002E428B">
              <w:tc>
                <w:tcPr>
                  <w:tcW w:w="3691" w:type="dxa"/>
                </w:tcPr>
                <w:p w:rsidR="009D7F75" w:rsidRDefault="009D7F75" w:rsidP="009D7F75">
                  <w:pPr>
                    <w:pStyle w:val="ae"/>
                    <w:ind w:left="0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Указать вещество </w:t>
                  </w:r>
                  <w:proofErr w:type="gramStart"/>
                  <w:r>
                    <w:rPr>
                      <w:lang w:val="ru-RU"/>
                    </w:rPr>
                    <w:t>окислитель  и</w:t>
                  </w:r>
                  <w:proofErr w:type="gramEnd"/>
                  <w:r>
                    <w:rPr>
                      <w:lang w:val="ru-RU"/>
                    </w:rPr>
                    <w:t xml:space="preserve"> восстановитель</w:t>
                  </w:r>
                </w:p>
              </w:tc>
              <w:tc>
                <w:tcPr>
                  <w:tcW w:w="3898" w:type="dxa"/>
                </w:tcPr>
                <w:p w:rsidR="009D7F75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proofErr w:type="gramStart"/>
                  <w:r>
                    <w:t>S</w:t>
                  </w:r>
                  <w:r w:rsidRPr="001C0A9D">
                    <w:rPr>
                      <w:lang w:val="ru-RU"/>
                    </w:rPr>
                    <w:t xml:space="preserve"> </w:t>
                  </w:r>
                  <w:r>
                    <w:rPr>
                      <w:lang w:val="ru-RU"/>
                    </w:rPr>
                    <w:t xml:space="preserve"> отдает</w:t>
                  </w:r>
                  <w:proofErr w:type="gramEnd"/>
                  <w:r>
                    <w:rPr>
                      <w:lang w:val="ru-RU"/>
                    </w:rPr>
                    <w:t xml:space="preserve"> </w:t>
                  </w:r>
                  <w:r w:rsidRPr="00910B51">
                    <w:rPr>
                      <w:lang w:val="ru-RU"/>
                    </w:rPr>
                    <w:t>ē</w:t>
                  </w:r>
                  <w:r>
                    <w:rPr>
                      <w:lang w:val="ru-RU"/>
                    </w:rPr>
                    <w:t xml:space="preserve"> (</w:t>
                  </w:r>
                  <w:r w:rsidRPr="001C0A9D">
                    <w:rPr>
                      <w:b/>
                      <w:bCs/>
                      <w:lang w:val="ru-RU"/>
                    </w:rPr>
                    <w:t>повышает</w:t>
                  </w:r>
                  <w:r>
                    <w:rPr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lang w:val="ru-RU"/>
                    </w:rPr>
                    <w:t>ст.ок</w:t>
                  </w:r>
                  <w:proofErr w:type="spellEnd"/>
                  <w:r>
                    <w:rPr>
                      <w:lang w:val="ru-RU"/>
                    </w:rPr>
                    <w:t>) – восстановитель,</w:t>
                  </w:r>
                </w:p>
                <w:p w:rsidR="009D7F75" w:rsidRPr="001C0A9D" w:rsidRDefault="009D7F75" w:rsidP="009D7F75">
                  <w:pPr>
                    <w:spacing w:before="40" w:after="80"/>
                    <w:rPr>
                      <w:lang w:val="ru-RU"/>
                    </w:rPr>
                  </w:pPr>
                  <w:proofErr w:type="spellStart"/>
                  <w:r>
                    <w:t>KClO</w:t>
                  </w:r>
                  <w:proofErr w:type="spellEnd"/>
                  <w:r w:rsidRPr="001C0A9D">
                    <w:rPr>
                      <w:vertAlign w:val="subscript"/>
                      <w:lang w:val="ru-RU"/>
                    </w:rPr>
                    <w:t>3</w:t>
                  </w:r>
                  <w:r w:rsidRPr="001C0A9D">
                    <w:rPr>
                      <w:lang w:val="ru-RU"/>
                    </w:rPr>
                    <w:t xml:space="preserve"> - </w:t>
                  </w:r>
                  <w:r>
                    <w:rPr>
                      <w:lang w:val="ru-RU"/>
                    </w:rPr>
                    <w:t xml:space="preserve">принимает </w:t>
                  </w:r>
                  <w:r w:rsidRPr="00910B51">
                    <w:rPr>
                      <w:lang w:val="ru-RU"/>
                    </w:rPr>
                    <w:t>ē</w:t>
                  </w:r>
                  <w:r>
                    <w:rPr>
                      <w:lang w:val="ru-RU"/>
                    </w:rPr>
                    <w:t xml:space="preserve"> (</w:t>
                  </w:r>
                  <w:r w:rsidRPr="001C0A9D">
                    <w:rPr>
                      <w:b/>
                      <w:bCs/>
                      <w:lang w:val="ru-RU"/>
                    </w:rPr>
                    <w:t>по</w:t>
                  </w:r>
                  <w:r>
                    <w:rPr>
                      <w:b/>
                      <w:bCs/>
                      <w:lang w:val="ru-RU"/>
                    </w:rPr>
                    <w:t>ниж</w:t>
                  </w:r>
                  <w:r w:rsidRPr="001C0A9D">
                    <w:rPr>
                      <w:b/>
                      <w:bCs/>
                      <w:lang w:val="ru-RU"/>
                    </w:rPr>
                    <w:t>ает</w:t>
                  </w:r>
                  <w:r>
                    <w:rPr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lang w:val="ru-RU"/>
                    </w:rPr>
                    <w:t>ст.ок</w:t>
                  </w:r>
                  <w:proofErr w:type="spellEnd"/>
                  <w:r>
                    <w:rPr>
                      <w:lang w:val="ru-RU"/>
                    </w:rPr>
                    <w:t>) – окислитель</w:t>
                  </w:r>
                </w:p>
              </w:tc>
            </w:tr>
          </w:tbl>
          <w:p w:rsidR="009D7F75" w:rsidRDefault="009D7F75" w:rsidP="009D7F75">
            <w:pPr>
              <w:spacing w:after="40"/>
              <w:rPr>
                <w:lang w:val="ru-RU"/>
              </w:rPr>
            </w:pPr>
            <w:r w:rsidRPr="00C21E30">
              <w:rPr>
                <w:b/>
                <w:bCs/>
                <w:lang w:val="ru-RU"/>
              </w:rPr>
              <w:t>Используя пошаговый алгоритм</w:t>
            </w:r>
            <w:r>
              <w:rPr>
                <w:lang w:val="ru-RU"/>
              </w:rPr>
              <w:t>, попробуй прокомментировать самостоятельно следующую ОВР и способ расстановки коэффициентов в ней:</w:t>
            </w:r>
          </w:p>
          <w:p w:rsidR="009D7F75" w:rsidRDefault="009D7F75" w:rsidP="009D7F75">
            <w:pP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83CB50" wp14:editId="771B9633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193040</wp:posOffset>
                      </wp:positionV>
                      <wp:extent cx="0" cy="350520"/>
                      <wp:effectExtent l="57150" t="19050" r="76200" b="8763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42AF9B" id="Прямая соединительная линия 1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pt,15.2pt" to="95.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⁰ +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⁺¹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⁺⁵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₃⁻² →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⁺⁴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₂⁻² +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⁺⁴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₂⁻² +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₂⁺¹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⁻²</w:t>
            </w:r>
            <w:r w:rsidRPr="001C0A9D">
              <w:rPr>
                <w:rFonts w:ascii="Segoe UI" w:hAnsi="Segoe UI" w:cs="Segoe UI"/>
                <w:color w:val="0F1115"/>
                <w:lang w:val="ru-RU"/>
              </w:rPr>
              <w:br/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⁰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− 4</w:t>
            </w:r>
            <w:proofErr w:type="gramStart"/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ē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→</w:t>
            </w:r>
            <w:proofErr w:type="gramEnd"/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⁺⁴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 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1</w:t>
            </w:r>
            <w:r w:rsidRPr="001C0A9D">
              <w:rPr>
                <w:rFonts w:ascii="Segoe UI" w:hAnsi="Segoe UI" w:cs="Segoe UI"/>
                <w:color w:val="0F1115"/>
                <w:lang w:val="ru-RU"/>
              </w:rPr>
              <w:br/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⁺⁵ + 1ē →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N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⁺⁴ 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   </w:t>
            </w:r>
            <w:r w:rsidRPr="001C0A9D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4</w:t>
            </w:r>
          </w:p>
          <w:p w:rsidR="00C528A2" w:rsidRPr="008B009E" w:rsidRDefault="009D7F75" w:rsidP="009D7F75">
            <w:pPr>
              <w:rPr>
                <w:lang w:val="ru-RU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+ 4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HNO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₃ = 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CO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 + 4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NO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 + 2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H</w:t>
            </w:r>
            <w:r w:rsidRPr="00C21E30"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>₂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>O</w:t>
            </w:r>
            <w:r>
              <w:rPr>
                <w:rFonts w:ascii="Segoe UI" w:hAnsi="Segoe UI" w:cs="Segoe UI"/>
                <w:color w:val="0F1115"/>
                <w:shd w:val="clear" w:color="auto" w:fill="FFFFFF"/>
                <w:lang w:val="ru-RU"/>
              </w:rPr>
              <w:t xml:space="preserve">   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 xml:space="preserve">С- </w:t>
            </w:r>
            <w:proofErr w:type="spellStart"/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>восст</w:t>
            </w:r>
            <w:proofErr w:type="spellEnd"/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 xml:space="preserve">-ль, 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</w:rPr>
              <w:t>HNO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vertAlign w:val="subscript"/>
                <w:lang w:val="ru-RU"/>
              </w:rPr>
              <w:t>3</w:t>
            </w:r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 xml:space="preserve"> – </w:t>
            </w:r>
            <w:proofErr w:type="spellStart"/>
            <w:r w:rsidRPr="00C21E30">
              <w:rPr>
                <w:rFonts w:ascii="Segoe UI" w:hAnsi="Segoe UI" w:cs="Segoe UI"/>
                <w:i/>
                <w:iCs/>
                <w:color w:val="0F1115"/>
                <w:shd w:val="clear" w:color="auto" w:fill="FFFFFF"/>
                <w:lang w:val="ru-RU"/>
              </w:rPr>
              <w:t>оксилитель</w:t>
            </w:r>
            <w:proofErr w:type="spellEnd"/>
          </w:p>
        </w:tc>
      </w:tr>
      <w:tr w:rsidR="00C528A2" w:rsidRPr="00FE154D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D7F75" w:rsidRPr="006253FB" w:rsidRDefault="002C7350" w:rsidP="009D7F75">
            <w:pPr>
              <w:rPr>
                <w:rFonts w:cs="Arial"/>
                <w:b/>
                <w:lang w:val="ru-RU"/>
              </w:rPr>
            </w:pPr>
            <w:r w:rsidRPr="008B009E">
              <w:rPr>
                <w:lang w:val="ru-RU"/>
              </w:rPr>
              <w:lastRenderedPageBreak/>
              <w:br w:type="page"/>
            </w:r>
            <w:r w:rsidR="009D7F75" w:rsidRPr="006253FB">
              <w:rPr>
                <w:rFonts w:cs="Arial"/>
                <w:b/>
                <w:lang w:val="ru-RU"/>
              </w:rPr>
              <w:t>6. Реши самостоятельно (</w:t>
            </w:r>
            <w:r w:rsidR="009D7F75" w:rsidRPr="00F05C87">
              <w:rPr>
                <w:bCs/>
                <w:i/>
                <w:iCs/>
                <w:lang w:val="ru-RU"/>
              </w:rPr>
              <w:t>расставь коэффициенты методом электронного баланса</w:t>
            </w:r>
            <w:proofErr w:type="gramStart"/>
            <w:r w:rsidR="009D7F75" w:rsidRPr="006253FB">
              <w:rPr>
                <w:bCs/>
                <w:i/>
                <w:iCs/>
                <w:lang w:val="ru-RU"/>
              </w:rPr>
              <w:t>)</w:t>
            </w:r>
            <w:r w:rsidR="009D7F75" w:rsidRPr="006253FB">
              <w:rPr>
                <w:rFonts w:cs="Arial"/>
                <w:b/>
                <w:lang w:val="ru-RU"/>
              </w:rPr>
              <w:t>::</w:t>
            </w:r>
            <w:proofErr w:type="gramEnd"/>
          </w:p>
          <w:p w:rsidR="009D7F75" w:rsidRPr="006253FB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P + HNO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₃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 xml:space="preserve"> → H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₃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PO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₄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 xml:space="preserve"> + NO + H</w:t>
            </w:r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</w:rPr>
              <w:t>₂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O</w:t>
            </w:r>
          </w:p>
          <w:p w:rsidR="009D7F75" w:rsidRPr="006253FB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9D7F75" w:rsidRPr="006253FB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9D7F75" w:rsidRPr="006253FB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</w:rPr>
            </w:pPr>
          </w:p>
          <w:p w:rsidR="009D7F75" w:rsidRPr="006253FB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7. Обрати внимание! </w:t>
            </w:r>
          </w:p>
          <w:p w:rsidR="009D7F75" w:rsidRPr="002C584D" w:rsidRDefault="009D7F75" w:rsidP="009D7F75">
            <w:pPr>
              <w:jc w:val="both"/>
              <w:rPr>
                <w:rFonts w:cs="Arial"/>
                <w:lang w:val="ru-RU"/>
              </w:rPr>
            </w:pPr>
            <w:r w:rsidRPr="002C584D">
              <w:rPr>
                <w:rFonts w:cs="Arial"/>
                <w:lang w:val="ru-RU"/>
              </w:rPr>
              <w:t>Когда в формуле есть индекс (например, O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 xml:space="preserve">, </w:t>
            </w: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, H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SO</w:t>
            </w:r>
            <w:r w:rsidRPr="002C584D">
              <w:rPr>
                <w:rFonts w:ascii="Cambria Math" w:hAnsi="Cambria Math" w:cs="Cambria Math"/>
                <w:lang w:val="ru-RU"/>
              </w:rPr>
              <w:t>₄</w:t>
            </w:r>
            <w:r w:rsidRPr="002C584D">
              <w:rPr>
                <w:rFonts w:cs="Arial"/>
                <w:lang w:val="ru-RU"/>
              </w:rPr>
              <w:t xml:space="preserve">, </w:t>
            </w:r>
            <w:proofErr w:type="spellStart"/>
            <w:r w:rsidRPr="002C584D">
              <w:rPr>
                <w:rFonts w:cs="Arial"/>
                <w:lang w:val="ru-RU"/>
              </w:rPr>
              <w:t>Al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O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₃</w:t>
            </w:r>
            <w:r w:rsidRPr="002C584D">
              <w:rPr>
                <w:rFonts w:cs="Arial"/>
                <w:lang w:val="ru-RU"/>
              </w:rPr>
              <w:t xml:space="preserve">) или в реакции участвует двухатомная молекула, алгоритм электронного баланса остаётся тем же, но </w:t>
            </w:r>
            <w:r w:rsidRPr="006253FB">
              <w:rPr>
                <w:rFonts w:cs="Arial"/>
                <w:lang w:val="ru-RU"/>
              </w:rPr>
              <w:t xml:space="preserve">может </w:t>
            </w:r>
            <w:r w:rsidRPr="002C584D">
              <w:rPr>
                <w:rFonts w:cs="Arial"/>
                <w:lang w:val="ru-RU"/>
              </w:rPr>
              <w:t>менят</w:t>
            </w:r>
            <w:r w:rsidRPr="006253FB">
              <w:rPr>
                <w:rFonts w:cs="Arial"/>
                <w:lang w:val="ru-RU"/>
              </w:rPr>
              <w:t>ь</w:t>
            </w:r>
            <w:r w:rsidRPr="002C584D">
              <w:rPr>
                <w:rFonts w:cs="Arial"/>
                <w:lang w:val="ru-RU"/>
              </w:rPr>
              <w:t>ся учёт числа атомов. Вот что нужно запомнить:</w:t>
            </w:r>
          </w:p>
          <w:p w:rsidR="009D7F75" w:rsidRPr="002C584D" w:rsidRDefault="009D7F75" w:rsidP="009D7F75">
            <w:pPr>
              <w:rPr>
                <w:rFonts w:cs="Arial"/>
                <w:b/>
                <w:bCs/>
                <w:lang w:val="ru-RU"/>
              </w:rPr>
            </w:pPr>
            <w:r w:rsidRPr="006253FB">
              <w:rPr>
                <w:rFonts w:cs="Arial"/>
                <w:b/>
                <w:bCs/>
                <w:lang w:val="ru-RU"/>
              </w:rPr>
              <w:t>7.</w:t>
            </w:r>
            <w:r w:rsidRPr="002C584D">
              <w:rPr>
                <w:rFonts w:cs="Arial"/>
                <w:b/>
                <w:bCs/>
                <w:lang w:val="ru-RU"/>
              </w:rPr>
              <w:t>1. Двухатомная молекула (O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,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, H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, N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)</w:t>
            </w:r>
          </w:p>
          <w:p w:rsidR="009D7F75" w:rsidRPr="002C584D" w:rsidRDefault="009D7F75" w:rsidP="009D7F75">
            <w:pPr>
              <w:rPr>
                <w:rFonts w:cs="Arial"/>
                <w:lang w:val="ru-RU"/>
              </w:rPr>
            </w:pPr>
            <w:r w:rsidRPr="002C584D">
              <w:rPr>
                <w:rFonts w:cs="Arial"/>
                <w:lang w:val="ru-RU"/>
              </w:rPr>
              <w:t>В молекуле два атома. В электронном балансе мы записываем процесс сразу для </w:t>
            </w:r>
            <w:r w:rsidRPr="002C584D">
              <w:rPr>
                <w:rFonts w:cs="Arial"/>
                <w:b/>
                <w:bCs/>
                <w:lang w:val="ru-RU"/>
              </w:rPr>
              <w:t>двух атомов</w:t>
            </w:r>
            <w:r w:rsidRPr="002C584D">
              <w:rPr>
                <w:rFonts w:cs="Arial"/>
                <w:lang w:val="ru-RU"/>
              </w:rPr>
              <w:t> (всей молекулы), поэтому количество электронов удваивается.</w:t>
            </w:r>
          </w:p>
          <w:p w:rsidR="009D7F75" w:rsidRPr="002C584D" w:rsidRDefault="009D7F75" w:rsidP="009D7F75">
            <w:pPr>
              <w:rPr>
                <w:rFonts w:cs="Arial"/>
                <w:lang w:val="ru-RU"/>
              </w:rPr>
            </w:pPr>
            <w:r w:rsidRPr="002C584D">
              <w:rPr>
                <w:rFonts w:cs="Arial"/>
                <w:b/>
                <w:bCs/>
                <w:lang w:val="ru-RU"/>
              </w:rPr>
              <w:t>Пример: H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+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→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HCl</w:t>
            </w:r>
            <w:proofErr w:type="spellEnd"/>
          </w:p>
          <w:p w:rsidR="009D7F75" w:rsidRPr="002C584D" w:rsidRDefault="009D7F75" w:rsidP="009D7F75">
            <w:pPr>
              <w:numPr>
                <w:ilvl w:val="0"/>
                <w:numId w:val="20"/>
              </w:numPr>
              <w:rPr>
                <w:rFonts w:cs="Arial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D9DDC0" wp14:editId="001CFAF3">
                      <wp:simplePos x="0" y="0"/>
                      <wp:positionH relativeFrom="column">
                        <wp:posOffset>3849370</wp:posOffset>
                      </wp:positionH>
                      <wp:positionV relativeFrom="paragraph">
                        <wp:posOffset>23495</wp:posOffset>
                      </wp:positionV>
                      <wp:extent cx="0" cy="350520"/>
                      <wp:effectExtent l="57150" t="19050" r="76200" b="8763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C856E7" id="Прямая соединительная линия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1pt,1.85pt" to="303.1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2C584D">
              <w:rPr>
                <w:rFonts w:cs="Arial"/>
                <w:lang w:val="ru-RU"/>
              </w:rPr>
              <w:t>H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⁰ − 2ē → 2H</w:t>
            </w:r>
            <w:r w:rsidRPr="002C584D">
              <w:rPr>
                <w:rFonts w:ascii="Cambria Math" w:hAnsi="Cambria Math" w:cs="Cambria Math"/>
                <w:lang w:val="ru-RU"/>
              </w:rPr>
              <w:t>⁺</w:t>
            </w:r>
            <w:r w:rsidRPr="002C584D">
              <w:rPr>
                <w:rFonts w:cs="Arial"/>
                <w:lang w:val="ru-RU"/>
              </w:rPr>
              <w:t>¹ (два атома H отдают 2</w:t>
            </w:r>
            <w:proofErr w:type="gramStart"/>
            <w:r w:rsidRPr="002C584D">
              <w:rPr>
                <w:rFonts w:cs="Arial"/>
                <w:lang w:val="ru-RU"/>
              </w:rPr>
              <w:t>ē)</w:t>
            </w:r>
            <w:r w:rsidRPr="006253FB">
              <w:rPr>
                <w:rFonts w:cs="Arial"/>
                <w:lang w:val="ru-RU"/>
              </w:rPr>
              <w:t xml:space="preserve">   </w:t>
            </w:r>
            <w:proofErr w:type="gramEnd"/>
            <w:r w:rsidRPr="006253FB">
              <w:rPr>
                <w:rFonts w:cs="Arial"/>
                <w:lang w:val="ru-RU"/>
              </w:rPr>
              <w:t xml:space="preserve">           1</w:t>
            </w:r>
          </w:p>
          <w:p w:rsidR="009D7F75" w:rsidRPr="002C584D" w:rsidRDefault="009D7F75" w:rsidP="009D7F75">
            <w:pPr>
              <w:numPr>
                <w:ilvl w:val="0"/>
                <w:numId w:val="20"/>
              </w:numPr>
              <w:rPr>
                <w:rFonts w:cs="Arial"/>
                <w:lang w:val="ru-RU"/>
              </w:rPr>
            </w:pP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>⁰ + 2ē → 2Cl</w:t>
            </w:r>
            <w:r w:rsidRPr="002C584D">
              <w:rPr>
                <w:rFonts w:ascii="Cambria Math" w:hAnsi="Cambria Math" w:cs="Cambria Math"/>
                <w:lang w:val="ru-RU"/>
              </w:rPr>
              <w:t>⁻</w:t>
            </w:r>
            <w:r w:rsidRPr="002C584D">
              <w:rPr>
                <w:rFonts w:cs="Arial"/>
                <w:lang w:val="ru-RU"/>
              </w:rPr>
              <w:t xml:space="preserve">¹ (два атома </w:t>
            </w: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cs="Arial"/>
                <w:lang w:val="ru-RU"/>
              </w:rPr>
              <w:t xml:space="preserve"> принимают 2</w:t>
            </w:r>
            <w:proofErr w:type="gramStart"/>
            <w:r w:rsidRPr="002C584D">
              <w:rPr>
                <w:rFonts w:cs="Arial"/>
                <w:lang w:val="ru-RU"/>
              </w:rPr>
              <w:t>ē)</w:t>
            </w:r>
            <w:r w:rsidRPr="006253FB">
              <w:rPr>
                <w:rFonts w:cs="Arial"/>
                <w:lang w:val="ru-RU"/>
              </w:rPr>
              <w:t xml:space="preserve">   </w:t>
            </w:r>
            <w:proofErr w:type="gramEnd"/>
            <w:r w:rsidRPr="006253FB">
              <w:rPr>
                <w:rFonts w:cs="Arial"/>
                <w:lang w:val="ru-RU"/>
              </w:rPr>
              <w:t xml:space="preserve">  1</w:t>
            </w:r>
            <w:r w:rsidRPr="006253FB">
              <w:rPr>
                <w:rFonts w:cs="Arial"/>
                <w:noProof/>
                <w:lang w:val="ru-RU"/>
              </w:rPr>
              <w:t xml:space="preserve"> </w:t>
            </w:r>
            <w:r w:rsidRPr="002C584D">
              <w:rPr>
                <w:rFonts w:cs="Arial"/>
                <w:lang w:val="ru-RU"/>
              </w:rPr>
              <w:br/>
              <w:t>коэффициенты: 1 перед H</w:t>
            </w:r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 xml:space="preserve">, 1 перед </w:t>
            </w:r>
            <w:proofErr w:type="spellStart"/>
            <w:r w:rsidRPr="002C584D">
              <w:rPr>
                <w:rFonts w:cs="Arial"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lang w:val="ru-RU"/>
              </w:rPr>
              <w:t>₂</w:t>
            </w:r>
            <w:r w:rsidRPr="002C584D">
              <w:rPr>
                <w:rFonts w:cs="Arial"/>
                <w:lang w:val="ru-RU"/>
              </w:rPr>
              <w:t xml:space="preserve">, 2 перед </w:t>
            </w:r>
            <w:proofErr w:type="spellStart"/>
            <w:r w:rsidRPr="002C584D">
              <w:rPr>
                <w:rFonts w:cs="Arial"/>
                <w:lang w:val="ru-RU"/>
              </w:rPr>
              <w:t>HCl</w:t>
            </w:r>
            <w:proofErr w:type="spellEnd"/>
            <w:r w:rsidRPr="002C584D">
              <w:rPr>
                <w:rFonts w:cs="Arial"/>
                <w:lang w:val="ru-RU"/>
              </w:rPr>
              <w:t>.</w:t>
            </w:r>
            <w:r w:rsidRPr="002C584D">
              <w:rPr>
                <w:rFonts w:cs="Arial"/>
                <w:lang w:val="ru-RU"/>
              </w:rPr>
              <w:br/>
              <w:t>Итог: </w:t>
            </w:r>
            <w:r w:rsidRPr="002C584D">
              <w:rPr>
                <w:rFonts w:cs="Arial"/>
                <w:b/>
                <w:bCs/>
                <w:lang w:val="ru-RU"/>
              </w:rPr>
              <w:t>H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+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Cl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= 2HCl</w:t>
            </w:r>
          </w:p>
          <w:p w:rsidR="009D7F75" w:rsidRDefault="009D7F75" w:rsidP="009D7F75">
            <w:pPr>
              <w:rPr>
                <w:rFonts w:cs="Arial"/>
                <w:b/>
                <w:bCs/>
                <w:lang w:val="ru-RU"/>
              </w:rPr>
            </w:pPr>
          </w:p>
          <w:p w:rsidR="009D7F75" w:rsidRPr="002C584D" w:rsidRDefault="009D7F75" w:rsidP="009D7F75">
            <w:pPr>
              <w:rPr>
                <w:rFonts w:cs="Arial"/>
                <w:b/>
                <w:bCs/>
                <w:lang w:val="ru-RU"/>
              </w:rPr>
            </w:pPr>
            <w:r w:rsidRPr="006253FB">
              <w:rPr>
                <w:rFonts w:cs="Arial"/>
                <w:b/>
                <w:bCs/>
                <w:lang w:val="ru-RU"/>
              </w:rPr>
              <w:t>7.</w:t>
            </w:r>
            <w:r w:rsidRPr="002C584D">
              <w:rPr>
                <w:rFonts w:cs="Arial"/>
                <w:b/>
                <w:bCs/>
                <w:lang w:val="ru-RU"/>
              </w:rPr>
              <w:t>2. Индекс в формуле сложного вещества (</w:t>
            </w:r>
            <w:r w:rsidRPr="006253FB">
              <w:rPr>
                <w:rFonts w:cs="Arial"/>
                <w:b/>
                <w:bCs/>
                <w:lang w:val="ru-RU"/>
              </w:rPr>
              <w:t>как правило, не учитывается</w:t>
            </w:r>
            <w:r w:rsidRPr="002C584D">
              <w:rPr>
                <w:rFonts w:cs="Arial"/>
                <w:b/>
                <w:bCs/>
                <w:lang w:val="ru-RU"/>
              </w:rPr>
              <w:t>)</w:t>
            </w:r>
          </w:p>
          <w:p w:rsidR="009D7F75" w:rsidRPr="002C584D" w:rsidRDefault="009D7F75" w:rsidP="009D7F75">
            <w:pPr>
              <w:rPr>
                <w:rFonts w:cs="Arial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D3FAD7" wp14:editId="494AFDA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194945</wp:posOffset>
                      </wp:positionV>
                      <wp:extent cx="0" cy="350520"/>
                      <wp:effectExtent l="57150" t="19050" r="76200" b="8763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CFE069" id="Прямая соединительная линия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pt,15.35pt" to="30.7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2C584D">
              <w:rPr>
                <w:rFonts w:cs="Arial"/>
                <w:b/>
                <w:bCs/>
                <w:lang w:val="ru-RU"/>
              </w:rPr>
              <w:t xml:space="preserve">Пример: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Al</w:t>
            </w:r>
            <w:proofErr w:type="spellEnd"/>
            <w:r w:rsidRPr="002C584D">
              <w:rPr>
                <w:rFonts w:cs="Arial"/>
                <w:b/>
                <w:bCs/>
                <w:lang w:val="ru-RU"/>
              </w:rPr>
              <w:t xml:space="preserve"> + O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 xml:space="preserve"> → </w:t>
            </w:r>
            <w:proofErr w:type="spellStart"/>
            <w:r w:rsidRPr="002C584D">
              <w:rPr>
                <w:rFonts w:cs="Arial"/>
                <w:b/>
                <w:bCs/>
                <w:lang w:val="ru-RU"/>
              </w:rPr>
              <w:t>Al</w:t>
            </w:r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2C584D">
              <w:rPr>
                <w:rFonts w:cs="Arial"/>
                <w:b/>
                <w:bCs/>
                <w:lang w:val="ru-RU"/>
              </w:rPr>
              <w:t>O</w:t>
            </w:r>
            <w:proofErr w:type="spellEnd"/>
            <w:r w:rsidRPr="002C584D">
              <w:rPr>
                <w:rFonts w:ascii="Cambria Math" w:hAnsi="Cambria Math" w:cs="Cambria Math"/>
                <w:b/>
                <w:bCs/>
                <w:lang w:val="ru-RU"/>
              </w:rPr>
              <w:t>₃</w:t>
            </w:r>
          </w:p>
          <w:p w:rsidR="009D7F75" w:rsidRPr="006253FB" w:rsidRDefault="009D7F75" w:rsidP="009D7F75">
            <w:pPr>
              <w:ind w:left="278" w:hanging="142"/>
              <w:rPr>
                <w:rFonts w:cs="Arial"/>
                <w:lang w:val="ru-RU"/>
              </w:rPr>
            </w:pPr>
            <w:r w:rsidRPr="006253FB">
              <w:rPr>
                <w:rFonts w:cs="Arial"/>
                <w:lang w:val="ru-RU"/>
              </w:rPr>
              <w:t xml:space="preserve">4      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>⁰ − 3ē → Al</w:t>
            </w:r>
            <w:r w:rsidRPr="006253FB">
              <w:rPr>
                <w:rFonts w:ascii="Cambria Math" w:hAnsi="Cambria Math" w:cs="Cambria Math"/>
                <w:lang w:val="ru-RU"/>
              </w:rPr>
              <w:t>⁺</w:t>
            </w:r>
            <w:r w:rsidRPr="006253FB">
              <w:rPr>
                <w:rFonts w:cs="Arial"/>
                <w:lang w:val="ru-RU"/>
              </w:rPr>
              <w:t xml:space="preserve">³ (один атом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 xml:space="preserve"> отдаёт 3ē)</w:t>
            </w:r>
          </w:p>
          <w:p w:rsidR="009D7F75" w:rsidRPr="006253FB" w:rsidRDefault="009D7F75" w:rsidP="009D7F75">
            <w:pPr>
              <w:ind w:left="136"/>
              <w:rPr>
                <w:rFonts w:cs="Arial"/>
                <w:lang w:val="ru-RU"/>
              </w:rPr>
            </w:pPr>
            <w:r w:rsidRPr="006253FB">
              <w:rPr>
                <w:rFonts w:cs="Arial"/>
                <w:lang w:val="ru-RU"/>
              </w:rPr>
              <w:t>3       O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⁰ + 4ē → 2O</w:t>
            </w:r>
            <w:r w:rsidRPr="006253FB">
              <w:rPr>
                <w:rFonts w:ascii="Cambria Math" w:hAnsi="Cambria Math" w:cs="Cambria Math"/>
                <w:lang w:val="ru-RU"/>
              </w:rPr>
              <w:t>⁻</w:t>
            </w:r>
            <w:r w:rsidRPr="006253FB">
              <w:rPr>
                <w:rFonts w:cs="Arial"/>
                <w:lang w:val="ru-RU"/>
              </w:rPr>
              <w:t>² (два атома O принимают 4ē) – см.п.7.1</w:t>
            </w:r>
            <w:r w:rsidRPr="006253FB">
              <w:rPr>
                <w:rFonts w:cs="Arial"/>
                <w:lang w:val="ru-RU"/>
              </w:rPr>
              <w:br/>
            </w:r>
            <w:r w:rsidRPr="006253FB">
              <w:rPr>
                <w:rFonts w:cs="Arial"/>
                <w:lang w:val="ru-RU"/>
              </w:rPr>
              <w:br/>
              <w:t>Для алюминия: ставим </w:t>
            </w:r>
            <w:r w:rsidRPr="006253FB">
              <w:rPr>
                <w:rFonts w:cs="Arial"/>
                <w:b/>
                <w:bCs/>
                <w:lang w:val="ru-RU"/>
              </w:rPr>
              <w:t>4</w:t>
            </w:r>
            <w:r w:rsidRPr="006253FB">
              <w:rPr>
                <w:rFonts w:cs="Arial"/>
                <w:lang w:val="ru-RU"/>
              </w:rPr>
              <w:t xml:space="preserve"> перед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>.</w:t>
            </w:r>
            <w:r w:rsidRPr="006253FB">
              <w:rPr>
                <w:rFonts w:cs="Arial"/>
                <w:lang w:val="ru-RU"/>
              </w:rPr>
              <w:br/>
              <w:t>Для кислорода: ставим </w:t>
            </w:r>
            <w:r w:rsidRPr="006253FB">
              <w:rPr>
                <w:rFonts w:cs="Arial"/>
                <w:b/>
                <w:bCs/>
                <w:lang w:val="ru-RU"/>
              </w:rPr>
              <w:t>3</w:t>
            </w:r>
            <w:r w:rsidRPr="006253FB">
              <w:rPr>
                <w:rFonts w:cs="Arial"/>
                <w:lang w:val="ru-RU"/>
              </w:rPr>
              <w:t> перед O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.</w:t>
            </w:r>
            <w:r w:rsidRPr="006253FB">
              <w:rPr>
                <w:rFonts w:cs="Arial"/>
                <w:lang w:val="ru-RU"/>
              </w:rPr>
              <w:br/>
              <w:t xml:space="preserve">Теперь в продукте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O</w:t>
            </w:r>
            <w:proofErr w:type="spellEnd"/>
            <w:r w:rsidRPr="006253FB">
              <w:rPr>
                <w:rFonts w:ascii="Cambria Math" w:hAnsi="Cambria Math" w:cs="Cambria Math"/>
                <w:lang w:val="ru-RU"/>
              </w:rPr>
              <w:t>₃</w:t>
            </w:r>
            <w:r w:rsidRPr="006253FB">
              <w:rPr>
                <w:rFonts w:cs="Arial"/>
                <w:lang w:val="ru-RU"/>
              </w:rPr>
              <w:t xml:space="preserve">: у нас 4 атома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proofErr w:type="spellEnd"/>
            <w:r w:rsidRPr="006253FB">
              <w:rPr>
                <w:rFonts w:cs="Arial"/>
                <w:lang w:val="ru-RU"/>
              </w:rPr>
              <w:t xml:space="preserve"> и 6 атомов O. Ставим «</w:t>
            </w:r>
            <w:r w:rsidRPr="006253FB">
              <w:rPr>
                <w:rFonts w:cs="Arial"/>
                <w:b/>
                <w:bCs/>
                <w:lang w:val="ru-RU"/>
              </w:rPr>
              <w:t>2»</w:t>
            </w:r>
            <w:r w:rsidRPr="006253FB">
              <w:rPr>
                <w:rFonts w:cs="Arial"/>
                <w:lang w:val="ru-RU"/>
              </w:rPr>
              <w:t xml:space="preserve"> перед </w:t>
            </w:r>
            <w:proofErr w:type="spellStart"/>
            <w:r w:rsidRPr="006253FB">
              <w:rPr>
                <w:rFonts w:cs="Arial"/>
                <w:lang w:val="ru-RU"/>
              </w:rPr>
              <w:t>Al</w:t>
            </w:r>
            <w:r w:rsidRPr="006253FB">
              <w:rPr>
                <w:rFonts w:ascii="Cambria Math" w:hAnsi="Cambria Math" w:cs="Cambria Math"/>
                <w:lang w:val="ru-RU"/>
              </w:rPr>
              <w:t>₂</w:t>
            </w:r>
            <w:r w:rsidRPr="006253FB">
              <w:rPr>
                <w:rFonts w:cs="Arial"/>
                <w:lang w:val="ru-RU"/>
              </w:rPr>
              <w:t>O</w:t>
            </w:r>
            <w:proofErr w:type="spellEnd"/>
            <w:r w:rsidRPr="006253FB">
              <w:rPr>
                <w:rFonts w:ascii="Cambria Math" w:hAnsi="Cambria Math" w:cs="Cambria Math"/>
                <w:lang w:val="ru-RU"/>
              </w:rPr>
              <w:t>₃</w:t>
            </w:r>
            <w:r w:rsidRPr="006253FB">
              <w:rPr>
                <w:rFonts w:cs="Arial"/>
                <w:lang w:val="ru-RU"/>
              </w:rPr>
              <w:t>.</w:t>
            </w:r>
            <w:r w:rsidRPr="006253FB">
              <w:rPr>
                <w:rFonts w:cs="Arial"/>
                <w:lang w:val="ru-RU"/>
              </w:rPr>
              <w:br/>
            </w:r>
          </w:p>
          <w:p w:rsidR="00AD5D72" w:rsidRPr="00DA7330" w:rsidRDefault="009D7F75" w:rsidP="009D7F75">
            <w:pPr>
              <w:spacing w:before="40" w:after="80"/>
              <w:rPr>
                <w:lang w:val="ru-RU"/>
              </w:rPr>
            </w:pPr>
            <w:r w:rsidRPr="006253FB">
              <w:rPr>
                <w:rFonts w:cs="Arial"/>
                <w:lang w:val="ru-RU"/>
              </w:rPr>
              <w:t>Итог: </w:t>
            </w:r>
            <w:r w:rsidRPr="006253FB">
              <w:rPr>
                <w:rFonts w:cs="Arial"/>
                <w:b/>
                <w:bCs/>
                <w:lang w:val="ru-RU"/>
              </w:rPr>
              <w:t>4Al + 3O</w:t>
            </w:r>
            <w:r w:rsidRPr="006253FB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6253FB">
              <w:rPr>
                <w:rFonts w:cs="Arial"/>
                <w:b/>
                <w:bCs/>
                <w:lang w:val="ru-RU"/>
              </w:rPr>
              <w:t xml:space="preserve"> = 2Al</w:t>
            </w:r>
            <w:r w:rsidRPr="006253FB">
              <w:rPr>
                <w:rFonts w:ascii="Cambria Math" w:hAnsi="Cambria Math" w:cs="Cambria Math"/>
                <w:b/>
                <w:bCs/>
                <w:lang w:val="ru-RU"/>
              </w:rPr>
              <w:t>₂</w:t>
            </w:r>
            <w:r w:rsidRPr="006253FB">
              <w:rPr>
                <w:rFonts w:cs="Arial"/>
                <w:b/>
                <w:bCs/>
                <w:lang w:val="ru-RU"/>
              </w:rPr>
              <w:t>O</w:t>
            </w:r>
            <w:r w:rsidRPr="006253FB">
              <w:rPr>
                <w:rFonts w:ascii="Cambria Math" w:hAnsi="Cambria Math" w:cs="Cambria Math"/>
                <w:b/>
                <w:bCs/>
                <w:lang w:val="ru-RU"/>
              </w:rPr>
              <w:t>₃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D7F75" w:rsidRPr="006253FB" w:rsidRDefault="009D7F75" w:rsidP="009D7F75">
            <w:pPr>
              <w:rPr>
                <w:rFonts w:cs="Arial"/>
                <w:b/>
                <w:lang w:val="ru-RU"/>
              </w:rPr>
            </w:pPr>
            <w:r w:rsidRPr="006253FB">
              <w:rPr>
                <w:rFonts w:cs="Arial"/>
                <w:b/>
                <w:lang w:val="ru-RU"/>
              </w:rPr>
              <w:t>8. Реши самостоятельно (</w:t>
            </w:r>
            <w:r w:rsidRPr="00F05C87">
              <w:rPr>
                <w:bCs/>
                <w:i/>
                <w:iCs/>
                <w:lang w:val="ru-RU"/>
              </w:rPr>
              <w:t>расставь коэффициенты методом электронного баланса</w:t>
            </w:r>
            <w:r w:rsidRPr="006253FB">
              <w:rPr>
                <w:bCs/>
                <w:i/>
                <w:iCs/>
                <w:lang w:val="ru-RU"/>
              </w:rPr>
              <w:t>)</w:t>
            </w:r>
            <w:r w:rsidRPr="006253FB">
              <w:rPr>
                <w:rFonts w:cs="Arial"/>
                <w:b/>
                <w:lang w:val="ru-RU"/>
              </w:rPr>
              <w:t>:</w:t>
            </w:r>
          </w:p>
          <w:p w:rsidR="009D7F75" w:rsidRPr="006253FB" w:rsidRDefault="009D7F75" w:rsidP="009D7F75">
            <w:pPr>
              <w:rPr>
                <w:rFonts w:cs="Arial"/>
                <w:b/>
                <w:lang w:val="ru-RU"/>
              </w:rPr>
            </w:pPr>
          </w:p>
          <w:p w:rsid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6253FB">
              <w:rPr>
                <w:rFonts w:cs="Arial"/>
                <w:b/>
              </w:rPr>
              <w:t>Ca</w:t>
            </w:r>
            <w:r w:rsidRPr="006253FB">
              <w:rPr>
                <w:rFonts w:cs="Arial"/>
                <w:b/>
                <w:lang w:val="ru-RU"/>
              </w:rPr>
              <w:t xml:space="preserve"> + </w:t>
            </w:r>
            <w:proofErr w:type="gramStart"/>
            <w:r w:rsidRPr="006253FB">
              <w:rPr>
                <w:rFonts w:cs="Arial"/>
                <w:b/>
              </w:rPr>
              <w:t>P</w:t>
            </w:r>
            <w:r w:rsidRPr="006253FB">
              <w:rPr>
                <w:rFonts w:cs="Arial"/>
                <w:b/>
                <w:lang w:val="ru-RU"/>
              </w:rPr>
              <w:t xml:space="preserve">  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→</w:t>
            </w:r>
            <w:proofErr w:type="gramEnd"/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Са</w:t>
            </w:r>
            <w:proofErr w:type="spellEnd"/>
            <w:r w:rsidRPr="006253F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₃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</w:rPr>
              <w:t>P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>
              <w:rPr>
                <w:rStyle w:val="af6"/>
                <w:rFonts w:cs="Arial"/>
                <w:color w:val="0F1115"/>
                <w:shd w:val="clear" w:color="auto" w:fill="FFFFFF"/>
              </w:rPr>
              <w:t>N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→ </w:t>
            </w:r>
            <w:r>
              <w:rPr>
                <w:rStyle w:val="af6"/>
                <w:rFonts w:cs="Arial"/>
                <w:color w:val="0F1115"/>
                <w:shd w:val="clear" w:color="auto" w:fill="FFFFFF"/>
              </w:rPr>
              <w:t>NH</w:t>
            </w:r>
            <w:r w:rsidRPr="009D7F75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3</w:t>
            </w: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D7F75" w:rsidRPr="009D7F75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D7F75" w:rsidRPr="009701F1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9. Оцени свою работу</w:t>
            </w:r>
          </w:p>
          <w:p w:rsidR="009D7F75" w:rsidRPr="009701F1" w:rsidRDefault="009D7F75" w:rsidP="009D7F75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Я умею определять степень </w:t>
            </w:r>
            <w:proofErr w:type="gram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окисления: </w:t>
            </w:r>
            <w:r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 </w:t>
            </w:r>
            <w:proofErr w:type="gramEnd"/>
            <w:r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 </w:t>
            </w:r>
            <w:bookmarkStart w:id="0" w:name="_GoBack"/>
            <w:bookmarkEnd w:id="0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Да / Нет / Частично</w:t>
            </w:r>
          </w:p>
          <w:p w:rsidR="009D7F75" w:rsidRPr="009701F1" w:rsidRDefault="009D7F75" w:rsidP="009D7F75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Я могу определить </w:t>
            </w:r>
            <w:proofErr w:type="spell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ок</w:t>
            </w:r>
            <w:proofErr w:type="spell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-ль и </w:t>
            </w:r>
            <w:proofErr w:type="spell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восст-</w:t>
            </w:r>
            <w:proofErr w:type="gram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тель</w:t>
            </w:r>
            <w:proofErr w:type="spell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:</w:t>
            </w:r>
            <w:r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  </w:t>
            </w:r>
            <w:proofErr w:type="gramEnd"/>
            <w:r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  </w:t>
            </w: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Да / Нет / Частично</w:t>
            </w:r>
          </w:p>
          <w:p w:rsidR="009D7F75" w:rsidRPr="009701F1" w:rsidRDefault="009D7F75" w:rsidP="009D7F75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Я умею составлять электронный </w:t>
            </w:r>
            <w:proofErr w:type="gramStart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баланс: </w:t>
            </w:r>
            <w:r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 </w:t>
            </w:r>
            <w:proofErr w:type="gramEnd"/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Да / Нет / Частично</w:t>
            </w:r>
          </w:p>
          <w:p w:rsidR="009D7F75" w:rsidRPr="009701F1" w:rsidRDefault="009D7F75" w:rsidP="009D7F75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Мне было трудно: _____________________________________________</w:t>
            </w:r>
          </w:p>
          <w:p w:rsidR="009D7F75" w:rsidRPr="009701F1" w:rsidRDefault="009D7F75" w:rsidP="009D7F75">
            <w:pPr>
              <w:pStyle w:val="a9"/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ascii="Arial" w:hAnsi="Arial" w:cs="Arial"/>
                <w:b w:val="0"/>
                <w:bCs w:val="0"/>
                <w:color w:val="0F1115"/>
                <w:shd w:val="clear" w:color="auto" w:fill="FFFFFF"/>
                <w:lang w:val="ru-RU"/>
              </w:rPr>
              <w:t>Мне нужно повторить: _________________________________________</w:t>
            </w:r>
          </w:p>
          <w:p w:rsidR="009D7F75" w:rsidRPr="009701F1" w:rsidRDefault="009D7F75" w:rsidP="009D7F75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</w:p>
          <w:p w:rsidR="009D7F75" w:rsidRPr="009701F1" w:rsidRDefault="009D7F75" w:rsidP="009D7F75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10. Домашнее задание</w:t>
            </w:r>
          </w:p>
          <w:p w:rsidR="009D7F75" w:rsidRDefault="009D7F75" w:rsidP="009D7F75">
            <w:pPr>
              <w:pStyle w:val="ae"/>
              <w:numPr>
                <w:ilvl w:val="0"/>
                <w:numId w:val="21"/>
              </w:numPr>
              <w:ind w:left="164" w:hanging="164"/>
              <w:jc w:val="both"/>
              <w:rPr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Выучи определения: степень окисления, ОВР, окисление, восстановление, окислитель, восстановитель. (</w:t>
            </w:r>
            <w:r w:rsidRPr="009701F1">
              <w:rPr>
                <w:lang w:val="ru-RU"/>
              </w:rPr>
              <w:t>Параграф 2   Стр. 18.  -учебник)</w:t>
            </w:r>
          </w:p>
          <w:p w:rsidR="009D7F75" w:rsidRPr="009701F1" w:rsidRDefault="009D7F75" w:rsidP="009D7F75">
            <w:pPr>
              <w:pStyle w:val="ae"/>
              <w:numPr>
                <w:ilvl w:val="0"/>
                <w:numId w:val="21"/>
              </w:numPr>
              <w:ind w:left="164" w:hanging="164"/>
              <w:jc w:val="both"/>
              <w:rPr>
                <w:rStyle w:val="af6"/>
                <w:b w:val="0"/>
                <w:bCs w:val="0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Прочитай в учебнике </w:t>
            </w:r>
            <w:proofErr w:type="spellStart"/>
            <w:proofErr w:type="gramStart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доп.материал</w:t>
            </w:r>
            <w:proofErr w:type="spellEnd"/>
            <w:proofErr w:type="gramEnd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на стр.210 (по желанию)</w:t>
            </w:r>
          </w:p>
          <w:p w:rsidR="009D7F75" w:rsidRPr="009701F1" w:rsidRDefault="009D7F75" w:rsidP="009D7F75">
            <w:pPr>
              <w:pStyle w:val="ae"/>
              <w:numPr>
                <w:ilvl w:val="0"/>
                <w:numId w:val="21"/>
              </w:numPr>
              <w:ind w:left="164" w:hanging="164"/>
              <w:jc w:val="both"/>
              <w:rPr>
                <w:rStyle w:val="af6"/>
                <w:b w:val="0"/>
                <w:bCs w:val="0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Выполни письменно:</w:t>
            </w:r>
          </w:p>
          <w:p w:rsidR="009D7F75" w:rsidRDefault="009D7F75" w:rsidP="009D7F75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Из перечисленных реакций выбери ту, которая является ОВР, и объясни почему:</w:t>
            </w:r>
          </w:p>
          <w:p w:rsidR="009D7F75" w:rsidRPr="009701F1" w:rsidRDefault="009D7F75" w:rsidP="009D7F75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</w:p>
          <w:p w:rsidR="009D7F75" w:rsidRPr="009701F1" w:rsidRDefault="009D7F75" w:rsidP="009D7F75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а)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CaCO</w:t>
            </w:r>
            <w:proofErr w:type="spellEnd"/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₃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CaO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CO</w:t>
            </w:r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</w:p>
          <w:p w:rsidR="009D7F75" w:rsidRPr="009D7F75" w:rsidRDefault="009D7F75" w:rsidP="009D7F75">
            <w:pP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б</w:t>
            </w:r>
            <w:r w:rsidRPr="009D7F75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)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Al</w:t>
            </w:r>
            <w:r w:rsidRPr="009D7F75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</w:t>
            </w:r>
            <w:proofErr w:type="spellStart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Cu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Cl</w:t>
            </w:r>
            <w:proofErr w:type="spellEnd"/>
            <w:r w:rsidRPr="009D7F75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9D7F75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Al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Cl</w:t>
            </w:r>
            <w:proofErr w:type="spellEnd"/>
            <w:r w:rsidRPr="009D7F75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vertAlign w:val="subscript"/>
                <w:lang w:val="ru-RU"/>
              </w:rPr>
              <w:t>3</w:t>
            </w:r>
            <w:r w:rsidRPr="009D7F75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Cu</w:t>
            </w:r>
          </w:p>
          <w:p w:rsidR="009D7F75" w:rsidRPr="009701F1" w:rsidRDefault="009D7F75" w:rsidP="009D7F75">
            <w:pPr>
              <w:rPr>
                <w:rFonts w:cs="Arial"/>
                <w:lang w:val="ru-RU"/>
              </w:rPr>
            </w:pP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в)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NaOH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HCl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NaCl</w:t>
            </w:r>
            <w:proofErr w:type="spellEnd"/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H</w:t>
            </w:r>
            <w:r w:rsidRPr="009701F1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9701F1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>O</w:t>
            </w:r>
          </w:p>
          <w:p w:rsidR="00404970" w:rsidRPr="009C644F" w:rsidRDefault="009D7F75" w:rsidP="009D7F75">
            <w:pPr>
              <w:rPr>
                <w:lang w:val="ru-RU"/>
              </w:rPr>
            </w:pPr>
            <w:r>
              <w:rPr>
                <w:lang w:val="ru-RU"/>
              </w:rPr>
              <w:t>В выбранной реакции расставь коэффициенты методом электронного баланса.</w:t>
            </w:r>
          </w:p>
        </w:tc>
      </w:tr>
    </w:tbl>
    <w:p w:rsidR="002C7350" w:rsidRPr="00DA7330" w:rsidRDefault="002C7350" w:rsidP="0070741F">
      <w:pPr>
        <w:rPr>
          <w:lang w:val="ru-RU"/>
        </w:rPr>
      </w:pPr>
    </w:p>
    <w:sectPr w:rsidR="002C7350" w:rsidRPr="00DA7330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E89" w:rsidRDefault="00AB4E89">
      <w:pPr>
        <w:spacing w:after="0"/>
      </w:pPr>
      <w:r>
        <w:separator/>
      </w:r>
    </w:p>
  </w:endnote>
  <w:endnote w:type="continuationSeparator" w:id="0">
    <w:p w:rsidR="00AB4E89" w:rsidRDefault="00AB4E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E89" w:rsidRDefault="00AB4E89">
      <w:pPr>
        <w:spacing w:after="0"/>
      </w:pPr>
      <w:r>
        <w:separator/>
      </w:r>
    </w:p>
  </w:footnote>
  <w:footnote w:type="continuationSeparator" w:id="0">
    <w:p w:rsidR="00AB4E89" w:rsidRDefault="00AB4E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20DFF"/>
    <w:multiLevelType w:val="hybridMultilevel"/>
    <w:tmpl w:val="47CCEB92"/>
    <w:lvl w:ilvl="0" w:tplc="2F66CE98">
      <w:start w:val="1"/>
      <w:numFmt w:val="bullet"/>
      <w:lvlText w:val="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84680"/>
    <w:multiLevelType w:val="hybridMultilevel"/>
    <w:tmpl w:val="C386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D0ADB"/>
    <w:multiLevelType w:val="multilevel"/>
    <w:tmpl w:val="30CE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E372CE"/>
    <w:multiLevelType w:val="hybridMultilevel"/>
    <w:tmpl w:val="A69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569A0"/>
    <w:multiLevelType w:val="hybridMultilevel"/>
    <w:tmpl w:val="CDCA6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35DE9"/>
    <w:multiLevelType w:val="hybridMultilevel"/>
    <w:tmpl w:val="E3200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68624DAE"/>
    <w:multiLevelType w:val="hybridMultilevel"/>
    <w:tmpl w:val="C5EA3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52B11"/>
    <w:multiLevelType w:val="hybridMultilevel"/>
    <w:tmpl w:val="B2D6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6"/>
  </w:num>
  <w:num w:numId="15">
    <w:abstractNumId w:val="13"/>
  </w:num>
  <w:num w:numId="16">
    <w:abstractNumId w:val="20"/>
  </w:num>
  <w:num w:numId="17">
    <w:abstractNumId w:val="15"/>
  </w:num>
  <w:num w:numId="18">
    <w:abstractNumId w:val="17"/>
  </w:num>
  <w:num w:numId="19">
    <w:abstractNumId w:val="10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7E77"/>
    <w:rsid w:val="0029639D"/>
    <w:rsid w:val="002C7350"/>
    <w:rsid w:val="00326F90"/>
    <w:rsid w:val="00374A74"/>
    <w:rsid w:val="00404970"/>
    <w:rsid w:val="00430466"/>
    <w:rsid w:val="005358AF"/>
    <w:rsid w:val="005E128D"/>
    <w:rsid w:val="0070741F"/>
    <w:rsid w:val="00724239"/>
    <w:rsid w:val="00770B63"/>
    <w:rsid w:val="008449C0"/>
    <w:rsid w:val="008B009E"/>
    <w:rsid w:val="00924D0D"/>
    <w:rsid w:val="009C644F"/>
    <w:rsid w:val="009D02C1"/>
    <w:rsid w:val="009D7F75"/>
    <w:rsid w:val="00AA1D8D"/>
    <w:rsid w:val="00AB4E89"/>
    <w:rsid w:val="00AD5D72"/>
    <w:rsid w:val="00B408C3"/>
    <w:rsid w:val="00B47730"/>
    <w:rsid w:val="00B65DD8"/>
    <w:rsid w:val="00C528A2"/>
    <w:rsid w:val="00CB0664"/>
    <w:rsid w:val="00DA7330"/>
    <w:rsid w:val="00FC693F"/>
    <w:rsid w:val="00FE154D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4175C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8C4F6D-D225-4765-8576-354540AE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2</cp:revision>
  <dcterms:created xsi:type="dcterms:W3CDTF">2026-08-23T13:52:00Z</dcterms:created>
  <dcterms:modified xsi:type="dcterms:W3CDTF">2026-08-23T13:52:00Z</dcterms:modified>
  <cp:category/>
</cp:coreProperties>
</file>